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408" w:lineRule="auto"/>
        <w:ind w:left="120"/>
        <w:jc w:val="center"/>
      </w:pPr>
      <w:bookmarkStart w:id="0" w:name="block-21146853"/>
      <w:r>
        <w:rPr>
          <w:rFonts w:ascii="Times New Roman" w:hAnsi="Times New Roman"/>
          <w:b/>
          <w:i w:val="0"/>
          <w:color w:val="000000"/>
          <w:sz w:val="28"/>
        </w:rPr>
        <w:t>МИНИСТЕРСТВО ПРОСВЕЩЕНИЯ РОССИЙСКОЙ ФЕДЕРАЦИИ</w:t>
      </w:r>
    </w:p>
    <w:p>
      <w:pPr>
        <w:spacing w:before="0" w:after="0" w:line="408" w:lineRule="auto"/>
        <w:ind w:left="120"/>
        <w:jc w:val="center"/>
      </w:pPr>
      <w:bookmarkStart w:id="1" w:name="326412a7-2759-4e4f-bde6-d270fe4a688f"/>
      <w:r>
        <w:rPr>
          <w:rFonts w:ascii="Times New Roman" w:hAnsi="Times New Roman"/>
          <w:b/>
          <w:i w:val="0"/>
          <w:color w:val="000000"/>
          <w:sz w:val="28"/>
        </w:rPr>
        <w:t>Министерство образования и науки Чеченской Республики</w:t>
      </w:r>
      <w:bookmarkEnd w:id="1"/>
      <w:r>
        <w:rPr>
          <w:rFonts w:ascii="Times New Roman" w:hAnsi="Times New Roman"/>
          <w:b/>
          <w:i w:val="0"/>
          <w:color w:val="000000"/>
          <w:sz w:val="28"/>
        </w:rPr>
        <w:t xml:space="preserve"> </w:t>
      </w:r>
    </w:p>
    <w:p>
      <w:pPr>
        <w:spacing w:before="0" w:after="0" w:line="408" w:lineRule="auto"/>
        <w:ind w:left="120"/>
        <w:jc w:val="center"/>
      </w:pPr>
      <w:bookmarkStart w:id="2" w:name="136dcea1-2d9e-4c3b-8c18-19bdf8f2b14a"/>
      <w:r>
        <w:rPr>
          <w:rFonts w:ascii="Times New Roman" w:hAnsi="Times New Roman"/>
          <w:b/>
          <w:i w:val="0"/>
          <w:color w:val="000000"/>
          <w:sz w:val="28"/>
        </w:rPr>
        <w:t>ООО "Грозненский районный отдел образования"</w:t>
      </w:r>
      <w:bookmarkEnd w:id="2"/>
    </w:p>
    <w:p>
      <w:pPr>
        <w:spacing w:before="0" w:after="0" w:line="408" w:lineRule="auto"/>
        <w:ind w:left="120"/>
        <w:jc w:val="center"/>
      </w:pPr>
      <w:r>
        <w:rPr>
          <w:rFonts w:ascii="Times New Roman" w:hAnsi="Times New Roman"/>
          <w:b/>
          <w:i w:val="0"/>
          <w:color w:val="000000"/>
          <w:sz w:val="28"/>
        </w:rPr>
        <w:t>МБОУ «СОШ №2 с. Толстой-Юрт»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Председатель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Манкаев М.Р.</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 xml:space="preserve">« 28 </w:t>
            </w:r>
            <w:r>
              <w:rPr>
                <w:rFonts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rPr>
              <w:t xml:space="preserve"> </w:t>
            </w:r>
            <w:r>
              <w:rPr>
                <w:rFonts w:hint="default" w:ascii="Times New Roman" w:hAnsi="Times New Roman" w:eastAsia="Times New Roman"/>
                <w:color w:val="000000"/>
                <w:sz w:val="24"/>
                <w:szCs w:val="24"/>
                <w:lang w:val="ru-RU"/>
              </w:rPr>
              <w:t xml:space="preserve">08  </w:t>
            </w:r>
            <w:r>
              <w:rPr>
                <w:rFonts w:ascii="Times New Roman" w:hAnsi="Times New Roman" w:eastAsia="Times New Roman"/>
                <w:color w:val="000000"/>
                <w:sz w:val="24"/>
                <w:szCs w:val="24"/>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 xml:space="preserve">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Хасульбекова З.Д.</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w:t>
            </w:r>
            <w:r>
              <w:rPr>
                <w:rFonts w:hint="default" w:ascii="Times New Roman" w:hAnsi="Times New Roman" w:eastAsia="Times New Roman"/>
                <w:color w:val="000000"/>
                <w:sz w:val="24"/>
                <w:szCs w:val="24"/>
                <w:lang w:val="ru-RU"/>
              </w:rPr>
              <w:t xml:space="preserve">1 </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 xml:space="preserve">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Берсанов С.М.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109-П</w:t>
            </w:r>
            <w:r>
              <w:rPr>
                <w:rFonts w:ascii="Times New Roman" w:hAnsi="Times New Roman" w:eastAsia="Times New Roman"/>
                <w:color w:val="000000"/>
                <w:sz w:val="24"/>
                <w:szCs w:val="24"/>
                <w:lang w:val="ru-RU"/>
              </w:rPr>
              <w:t xml:space="preserve">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2023</w:t>
            </w:r>
            <w:r>
              <w:rPr>
                <w:rFonts w:ascii="Times New Roman" w:hAnsi="Times New Roman" w:eastAsia="Times New Roman"/>
                <w:color w:val="000000"/>
                <w:sz w:val="24"/>
                <w:szCs w:val="24"/>
                <w:lang w:val="ru-RU"/>
              </w:rPr>
              <w:t xml:space="preserve">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lineRule="auto"/>
        <w:ind w:left="120"/>
        <w:jc w:val="center"/>
      </w:pPr>
      <w:r>
        <w:rPr>
          <w:rFonts w:ascii="Times New Roman" w:hAnsi="Times New Roman"/>
          <w:b/>
          <w:i w:val="0"/>
          <w:color w:val="000000"/>
          <w:sz w:val="28"/>
        </w:rPr>
        <w:t>РАБОЧАЯ ПРОГРАММА</w:t>
      </w:r>
    </w:p>
    <w:p>
      <w:pPr>
        <w:spacing w:before="0" w:after="0" w:line="408" w:lineRule="auto"/>
        <w:ind w:left="120"/>
        <w:jc w:val="center"/>
      </w:pPr>
      <w:r>
        <w:rPr>
          <w:rFonts w:ascii="Times New Roman" w:hAnsi="Times New Roman"/>
          <w:b w:val="0"/>
          <w:i w:val="0"/>
          <w:color w:val="000000"/>
          <w:sz w:val="28"/>
        </w:rPr>
        <w:t>(ID 2819645)</w:t>
      </w:r>
    </w:p>
    <w:p>
      <w:pPr>
        <w:spacing w:before="0" w:after="0"/>
        <w:ind w:left="120"/>
        <w:jc w:val="center"/>
      </w:pPr>
    </w:p>
    <w:p>
      <w:pPr>
        <w:spacing w:before="0" w:after="0" w:line="408" w:lineRule="auto"/>
        <w:ind w:left="120"/>
        <w:jc w:val="center"/>
      </w:pPr>
      <w:r>
        <w:rPr>
          <w:rFonts w:ascii="Times New Roman" w:hAnsi="Times New Roman"/>
          <w:b/>
          <w:i w:val="0"/>
          <w:color w:val="000000"/>
          <w:sz w:val="28"/>
        </w:rPr>
        <w:t>учебного предмета «Иностранный (английский) язык»</w:t>
      </w:r>
    </w:p>
    <w:p>
      <w:pPr>
        <w:spacing w:before="0" w:after="0" w:line="408" w:lineRule="auto"/>
        <w:ind w:left="120"/>
        <w:jc w:val="center"/>
      </w:pPr>
      <w:r>
        <w:rPr>
          <w:rFonts w:ascii="Times New Roman" w:hAnsi="Times New Roman"/>
          <w:b w:val="0"/>
          <w:i w:val="0"/>
          <w:color w:val="000000"/>
          <w:sz w:val="28"/>
        </w:rPr>
        <w:t xml:space="preserve">для обучающихся 5 – 9 классов </w:t>
      </w:r>
    </w:p>
    <w:p>
      <w:pPr>
        <w:spacing w:before="0" w:after="0"/>
        <w:ind w:left="120"/>
        <w:jc w:val="center"/>
      </w:pPr>
    </w:p>
    <w:p>
      <w:pPr>
        <w:spacing w:before="0" w:after="0"/>
        <w:ind w:left="120"/>
        <w:jc w:val="center"/>
      </w:pPr>
    </w:p>
    <w:p>
      <w:pPr>
        <w:spacing w:before="0" w:after="0"/>
        <w:ind w:left="120"/>
        <w:jc w:val="center"/>
      </w:pPr>
    </w:p>
    <w:p>
      <w:pPr>
        <w:spacing w:before="0" w:after="0"/>
        <w:jc w:val="both"/>
      </w:pPr>
    </w:p>
    <w:p>
      <w:pPr>
        <w:spacing w:before="0" w:after="0"/>
        <w:ind w:left="120"/>
        <w:jc w:val="center"/>
      </w:pPr>
    </w:p>
    <w:p>
      <w:pPr>
        <w:spacing w:before="0" w:after="0"/>
        <w:ind w:left="120"/>
        <w:jc w:val="center"/>
      </w:pPr>
    </w:p>
    <w:p>
      <w:pPr>
        <w:spacing w:before="0" w:after="0"/>
        <w:ind w:left="120"/>
        <w:jc w:val="center"/>
      </w:pPr>
      <w:bookmarkStart w:id="3" w:name="2ca4b822-b41b-4bca-a0ae-e8dae98d20bd"/>
      <w:r>
        <w:rPr>
          <w:rFonts w:ascii="Times New Roman" w:hAnsi="Times New Roman"/>
          <w:b/>
          <w:i w:val="0"/>
          <w:color w:val="000000"/>
          <w:sz w:val="28"/>
        </w:rPr>
        <w:t xml:space="preserve">Толстой-Юрт </w:t>
      </w:r>
      <w:bookmarkEnd w:id="3"/>
      <w:bookmarkStart w:id="4" w:name="37890e0d-bf7f-43fe-815c-7a678ee14218"/>
      <w:r>
        <w:rPr>
          <w:rFonts w:ascii="Times New Roman" w:hAnsi="Times New Roman"/>
          <w:b/>
          <w:i w:val="0"/>
          <w:color w:val="000000"/>
          <w:sz w:val="28"/>
        </w:rPr>
        <w:t>2023</w:t>
      </w:r>
      <w:bookmarkEnd w:id="4"/>
    </w:p>
    <w:p>
      <w:pPr>
        <w:spacing w:before="0" w:after="0"/>
        <w:ind w:left="120"/>
        <w:jc w:val="left"/>
      </w:pPr>
    </w:p>
    <w:p>
      <w:pPr>
        <w:sectPr>
          <w:pgSz w:w="11906" w:h="16383"/>
          <w:cols w:space="720" w:num="1"/>
        </w:sectPr>
      </w:pPr>
      <w:bookmarkStart w:id="5" w:name="block-21146853"/>
    </w:p>
    <w:bookmarkEnd w:id="0"/>
    <w:bookmarkEnd w:id="5"/>
    <w:p>
      <w:pPr>
        <w:spacing w:before="0" w:after="0" w:line="264" w:lineRule="auto"/>
        <w:ind w:left="120"/>
        <w:jc w:val="both"/>
      </w:pPr>
      <w:bookmarkStart w:id="6" w:name="block-21146854"/>
      <w:r>
        <w:rPr>
          <w:rFonts w:ascii="Times New Roman" w:hAnsi="Times New Roman"/>
          <w:b/>
          <w:i w:val="0"/>
          <w:color w:val="000000"/>
          <w:sz w:val="28"/>
        </w:rPr>
        <w:t>ПОЯСНИТЕЛЬНАЯ ЗАПИСКА</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pPr>
        <w:spacing w:before="0" w:after="0" w:line="264" w:lineRule="auto"/>
        <w:ind w:firstLine="600"/>
        <w:jc w:val="both"/>
      </w:pPr>
      <w:r>
        <w:rPr>
          <w:rFonts w:ascii="Times New Roman" w:hAnsi="Times New Roman"/>
          <w:b w:val="0"/>
          <w:i w:val="0"/>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pPr>
        <w:spacing w:before="0" w:after="0" w:line="264" w:lineRule="auto"/>
        <w:ind w:firstLine="600"/>
        <w:jc w:val="both"/>
      </w:pPr>
      <w:r>
        <w:rPr>
          <w:rFonts w:ascii="Times New Roman" w:hAnsi="Times New Roman"/>
          <w:b w:val="0"/>
          <w:i w:val="0"/>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pPr>
        <w:spacing w:before="0" w:after="0" w:line="264" w:lineRule="auto"/>
        <w:ind w:firstLine="600"/>
        <w:jc w:val="both"/>
      </w:pPr>
      <w:r>
        <w:rPr>
          <w:rFonts w:ascii="Times New Roman" w:hAnsi="Times New Roman"/>
          <w:b w:val="0"/>
          <w:i w:val="0"/>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lineRule="auto"/>
        <w:ind w:firstLine="600"/>
        <w:jc w:val="both"/>
      </w:pPr>
      <w:r>
        <w:rPr>
          <w:rFonts w:ascii="Times New Roman" w:hAnsi="Times New Roman"/>
          <w:b w:val="0"/>
          <w:i w:val="0"/>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pPr>
        <w:spacing w:before="0" w:after="0" w:line="264" w:lineRule="auto"/>
        <w:ind w:firstLine="600"/>
        <w:jc w:val="both"/>
      </w:pPr>
      <w:r>
        <w:rPr>
          <w:rFonts w:ascii="Times New Roman" w:hAnsi="Times New Roman"/>
          <w:b w:val="0"/>
          <w:i w:val="0"/>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pPr>
        <w:spacing w:before="0" w:after="0" w:line="264" w:lineRule="auto"/>
        <w:ind w:firstLine="600"/>
        <w:jc w:val="both"/>
      </w:pPr>
      <w:r>
        <w:rPr>
          <w:rFonts w:ascii="Times New Roman" w:hAnsi="Times New Roman"/>
          <w:b w:val="0"/>
          <w:i w:val="0"/>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pPr>
        <w:spacing w:before="0" w:after="0" w:line="264" w:lineRule="auto"/>
        <w:ind w:firstLine="600"/>
        <w:jc w:val="both"/>
      </w:pPr>
      <w:r>
        <w:rPr>
          <w:rFonts w:ascii="Times New Roman" w:hAnsi="Times New Roman"/>
          <w:b w:val="0"/>
          <w:i w:val="0"/>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lineRule="auto"/>
        <w:ind w:firstLine="600"/>
        <w:jc w:val="both"/>
      </w:pPr>
      <w:r>
        <w:rPr>
          <w:rFonts w:ascii="Times New Roman" w:hAnsi="Times New Roman"/>
          <w:b w:val="0"/>
          <w:i w:val="0"/>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lineRule="auto"/>
        <w:ind w:firstLine="600"/>
        <w:jc w:val="both"/>
      </w:pPr>
      <w:r>
        <w:rPr>
          <w:rFonts w:ascii="Times New Roman" w:hAnsi="Times New Roman"/>
          <w:b w:val="0"/>
          <w:i w:val="0"/>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pPr>
        <w:spacing w:before="0" w:after="0" w:line="264" w:lineRule="auto"/>
        <w:ind w:firstLine="600"/>
        <w:jc w:val="both"/>
      </w:pPr>
      <w:r>
        <w:rPr>
          <w:rFonts w:ascii="Times New Roman" w:hAnsi="Times New Roman"/>
          <w:b w:val="0"/>
          <w:i w:val="0"/>
          <w:color w:val="000000"/>
          <w:sz w:val="28"/>
        </w:rPr>
        <w:t>свою страну, её культуру в условиях межкультурного общения;</w:t>
      </w:r>
    </w:p>
    <w:p>
      <w:pPr>
        <w:spacing w:before="0" w:after="0" w:line="264" w:lineRule="auto"/>
        <w:ind w:firstLine="600"/>
        <w:jc w:val="both"/>
      </w:pPr>
      <w:r>
        <w:rPr>
          <w:rFonts w:ascii="Times New Roman" w:hAnsi="Times New Roman"/>
          <w:b w:val="0"/>
          <w:i w:val="0"/>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pPr>
        <w:spacing w:before="0" w:after="0" w:line="264" w:lineRule="auto"/>
        <w:ind w:firstLine="600"/>
        <w:jc w:val="both"/>
      </w:pPr>
      <w:r>
        <w:rPr>
          <w:rFonts w:ascii="Times New Roman" w:hAnsi="Times New Roman"/>
          <w:b w:val="0"/>
          <w:i w:val="0"/>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pPr>
        <w:spacing w:before="0" w:after="0" w:line="264" w:lineRule="auto"/>
        <w:ind w:firstLine="600"/>
        <w:jc w:val="both"/>
      </w:pPr>
      <w:r>
        <w:rPr>
          <w:rFonts w:ascii="Times New Roman" w:hAnsi="Times New Roman"/>
          <w:b w:val="0"/>
          <w:i w:val="0"/>
          <w:color w:val="000000"/>
          <w:sz w:val="28"/>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pPr>
        <w:spacing w:before="0" w:after="0" w:line="264" w:lineRule="auto"/>
        <w:ind w:firstLine="600"/>
        <w:jc w:val="both"/>
      </w:pPr>
      <w:bookmarkStart w:id="7" w:name="6aa83e48-2cda-48be-be58-b7f32ebffe8c"/>
      <w:r>
        <w:rPr>
          <w:rFonts w:ascii="Times New Roman" w:hAnsi="Times New Roman"/>
          <w:b w:val="0"/>
          <w:i w:val="0"/>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pPr>
        <w:sectPr>
          <w:pgSz w:w="11906" w:h="16383"/>
          <w:cols w:space="720" w:num="1"/>
        </w:sectPr>
      </w:pPr>
      <w:bookmarkStart w:id="8" w:name="block-21146854"/>
    </w:p>
    <w:bookmarkEnd w:id="6"/>
    <w:bookmarkEnd w:id="8"/>
    <w:p>
      <w:pPr>
        <w:spacing w:before="0" w:after="0" w:line="264" w:lineRule="auto"/>
        <w:ind w:left="120"/>
        <w:jc w:val="both"/>
      </w:pPr>
      <w:bookmarkStart w:id="9" w:name="block-21146855"/>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5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Моя семья. Мои друзья. Семейные праздники: день рождения, Новый год.</w:t>
      </w:r>
    </w:p>
    <w:p>
      <w:pPr>
        <w:spacing w:before="0" w:after="0" w:line="264" w:lineRule="auto"/>
        <w:ind w:firstLine="600"/>
        <w:jc w:val="both"/>
      </w:pPr>
      <w:r>
        <w:rPr>
          <w:rFonts w:ascii="Times New Roman" w:hAnsi="Times New Roman"/>
          <w:b w:val="0"/>
          <w:i w:val="0"/>
          <w:color w:val="000000"/>
          <w:sz w:val="28"/>
        </w:rPr>
        <w:t>Внешность и характер человека (литературного персонажа).</w:t>
      </w:r>
    </w:p>
    <w:p>
      <w:pPr>
        <w:spacing w:before="0" w:after="0" w:line="264" w:lineRule="auto"/>
        <w:ind w:firstLine="600"/>
        <w:jc w:val="both"/>
      </w:pPr>
      <w:r>
        <w:rPr>
          <w:rFonts w:ascii="Times New Roman" w:hAnsi="Times New Roman"/>
          <w:b w:val="0"/>
          <w:i w:val="0"/>
          <w:color w:val="000000"/>
          <w:sz w:val="28"/>
        </w:rPr>
        <w:t>Досуг и увлечения (хобби) современного подростка (чтение, кино, спорт).</w:t>
      </w:r>
    </w:p>
    <w:p>
      <w:pPr>
        <w:spacing w:before="0" w:after="0" w:line="264" w:lineRule="auto"/>
        <w:ind w:firstLine="600"/>
        <w:jc w:val="both"/>
      </w:pPr>
      <w:r>
        <w:rPr>
          <w:rFonts w:ascii="Times New Roman" w:hAnsi="Times New Roman"/>
          <w:b w:val="0"/>
          <w:i w:val="0"/>
          <w:color w:val="000000"/>
          <w:sz w:val="28"/>
        </w:rPr>
        <w:t>Здоровый образ жизни: режим труда и отдыха, здоровое питание.</w:t>
      </w:r>
    </w:p>
    <w:p>
      <w:pPr>
        <w:spacing w:before="0" w:after="0" w:line="264" w:lineRule="auto"/>
        <w:ind w:firstLine="600"/>
        <w:jc w:val="both"/>
      </w:pPr>
      <w:r>
        <w:rPr>
          <w:rFonts w:ascii="Times New Roman" w:hAnsi="Times New Roman"/>
          <w:b w:val="0"/>
          <w:i w:val="0"/>
          <w:color w:val="000000"/>
          <w:sz w:val="28"/>
        </w:rPr>
        <w:t>Покупки: одежда, обувь и продукты питания.</w:t>
      </w:r>
    </w:p>
    <w:p>
      <w:pPr>
        <w:spacing w:before="0" w:after="0" w:line="264" w:lineRule="auto"/>
        <w:ind w:firstLine="600"/>
        <w:jc w:val="both"/>
      </w:pPr>
      <w:r>
        <w:rPr>
          <w:rFonts w:ascii="Times New Roman" w:hAnsi="Times New Roman"/>
          <w:b w:val="0"/>
          <w:i w:val="0"/>
          <w:color w:val="000000"/>
          <w:sz w:val="28"/>
        </w:rPr>
        <w:t>Школа, школьная жизнь, школьная форма, изучаемые предметы. 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Каникулы в различное время года. Виды отдыха.</w:t>
      </w:r>
    </w:p>
    <w:p>
      <w:pPr>
        <w:spacing w:before="0" w:after="0" w:line="264" w:lineRule="auto"/>
        <w:ind w:firstLine="600"/>
        <w:jc w:val="both"/>
      </w:pPr>
      <w:r>
        <w:rPr>
          <w:rFonts w:ascii="Times New Roman" w:hAnsi="Times New Roman"/>
          <w:b w:val="0"/>
          <w:i w:val="0"/>
          <w:color w:val="000000"/>
          <w:sz w:val="28"/>
        </w:rPr>
        <w:t>Природа: дикие и домашние животные. Погода.</w:t>
      </w:r>
    </w:p>
    <w:p>
      <w:pPr>
        <w:spacing w:before="0" w:after="0" w:line="264" w:lineRule="auto"/>
        <w:ind w:firstLine="600"/>
        <w:jc w:val="both"/>
      </w:pPr>
      <w:r>
        <w:rPr>
          <w:rFonts w:ascii="Times New Roman" w:hAnsi="Times New Roman"/>
          <w:b w:val="0"/>
          <w:i w:val="0"/>
          <w:color w:val="000000"/>
          <w:sz w:val="28"/>
        </w:rPr>
        <w:t>Родной город (село). Транспорт.</w:t>
      </w:r>
    </w:p>
    <w:p>
      <w:pPr>
        <w:spacing w:before="0" w:after="0" w:line="264" w:lineRule="auto"/>
        <w:ind w:firstLine="600"/>
        <w:jc w:val="both"/>
      </w:pPr>
      <w:r>
        <w:rPr>
          <w:rFonts w:ascii="Times New Roman" w:hAnsi="Times New Roman"/>
          <w:b w:val="0"/>
          <w:i w:val="0"/>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 (стран) изучаемого языка: писатели, поэты.</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Развитие коммуникативных умений диалогической речи на базе умений, сформированных на уровне начального общего образования:</w:t>
      </w:r>
    </w:p>
    <w:p>
      <w:pPr>
        <w:spacing w:before="0" w:after="0" w:line="264" w:lineRule="auto"/>
        <w:ind w:firstLine="600"/>
        <w:jc w:val="both"/>
      </w:pPr>
      <w:r>
        <w:rPr>
          <w:rFonts w:ascii="Times New Roman" w:hAnsi="Times New Roman"/>
          <w:b w:val="0"/>
          <w:i w:val="0"/>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pPr>
      <w:r>
        <w:rPr>
          <w:rFonts w:ascii="Times New Roman" w:hAnsi="Times New Roman"/>
          <w:b w:val="0"/>
          <w:i w:val="0"/>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lineRule="auto"/>
        <w:ind w:firstLine="600"/>
        <w:jc w:val="both"/>
      </w:pPr>
      <w:r>
        <w:rPr>
          <w:rFonts w:ascii="Times New Roman" w:hAnsi="Times New Roman"/>
          <w:b w:val="0"/>
          <w:i w:val="0"/>
          <w:color w:val="000000"/>
          <w:sz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Объём диалога – до 5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Развитие коммуникативных умений монологической речи на базе умений, сформированных на уровне начального общего образования:</w:t>
      </w:r>
    </w:p>
    <w:p>
      <w:pPr>
        <w:spacing w:before="0" w:after="0" w:line="264" w:lineRule="auto"/>
        <w:ind w:firstLine="600"/>
        <w:jc w:val="both"/>
      </w:pPr>
      <w:r>
        <w:rPr>
          <w:rFonts w:ascii="Times New Roman" w:hAnsi="Times New Roman"/>
          <w:b w:val="0"/>
          <w:i w:val="0"/>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pPr>
      <w:r>
        <w:rPr>
          <w:rFonts w:ascii="Times New Roman" w:hAnsi="Times New Roman"/>
          <w:b w:val="0"/>
          <w:i w:val="0"/>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pPr>
      <w:r>
        <w:rPr>
          <w:rFonts w:ascii="Times New Roman" w:hAnsi="Times New Roman"/>
          <w:b w:val="0"/>
          <w:i w:val="0"/>
          <w:color w:val="000000"/>
          <w:sz w:val="28"/>
        </w:rPr>
        <w:t>повествование (сообщение);</w:t>
      </w:r>
    </w:p>
    <w:p>
      <w:pPr>
        <w:spacing w:before="0" w:after="0" w:line="264" w:lineRule="auto"/>
        <w:ind w:firstLine="600"/>
        <w:jc w:val="both"/>
      </w:pPr>
      <w:r>
        <w:rPr>
          <w:rFonts w:ascii="Times New Roman" w:hAnsi="Times New Roman"/>
          <w:b w:val="0"/>
          <w:i w:val="0"/>
          <w:color w:val="000000"/>
          <w:sz w:val="28"/>
        </w:rPr>
        <w:t>изложение (пересказ) основного содержания прочитанного текста;</w:t>
      </w:r>
    </w:p>
    <w:p>
      <w:pPr>
        <w:spacing w:before="0" w:after="0" w:line="264" w:lineRule="auto"/>
        <w:ind w:firstLine="600"/>
        <w:jc w:val="both"/>
      </w:pPr>
      <w:r>
        <w:rPr>
          <w:rFonts w:ascii="Times New Roman" w:hAnsi="Times New Roman"/>
          <w:b w:val="0"/>
          <w:i w:val="0"/>
          <w:color w:val="000000"/>
          <w:sz w:val="28"/>
        </w:rPr>
        <w:t>краткое изложение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5–6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Развитие коммуникативных умений аудирования на базе умений, сформированных на уровне начального общего образования:</w:t>
      </w:r>
    </w:p>
    <w:p>
      <w:pPr>
        <w:spacing w:before="0" w:after="0" w:line="264" w:lineRule="auto"/>
        <w:ind w:firstLine="600"/>
        <w:jc w:val="both"/>
      </w:pPr>
      <w:r>
        <w:rPr>
          <w:rFonts w:ascii="Times New Roman" w:hAnsi="Times New Roman"/>
          <w:b w:val="0"/>
          <w:i w:val="0"/>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lineRule="auto"/>
        <w:ind w:firstLine="600"/>
        <w:jc w:val="both"/>
      </w:pPr>
      <w:r>
        <w:rPr>
          <w:rFonts w:ascii="Times New Roman" w:hAnsi="Times New Roman"/>
          <w:b w:val="0"/>
          <w:i w:val="0"/>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Время звучания текста (текстов) для аудирования – до 1 минуты.</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pPr>
      <w:r>
        <w:rPr>
          <w:rFonts w:ascii="Times New Roman" w:hAnsi="Times New Roman"/>
          <w:b w:val="0"/>
          <w:i w:val="0"/>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lineRule="auto"/>
        <w:ind w:firstLine="600"/>
        <w:jc w:val="both"/>
      </w:pPr>
      <w:r>
        <w:rPr>
          <w:rFonts w:ascii="Times New Roman" w:hAnsi="Times New Roman"/>
          <w:b w:val="0"/>
          <w:i w:val="0"/>
          <w:color w:val="000000"/>
          <w:sz w:val="28"/>
        </w:rPr>
        <w:t>Чтение несплошных текстов (таблиц) и понимание представленной в них информации.</w:t>
      </w:r>
    </w:p>
    <w:p>
      <w:pPr>
        <w:spacing w:before="0" w:after="0" w:line="264" w:lineRule="auto"/>
        <w:ind w:firstLine="600"/>
        <w:jc w:val="both"/>
      </w:pPr>
      <w:r>
        <w:rPr>
          <w:rFonts w:ascii="Times New Roman" w:hAnsi="Times New Roman"/>
          <w:b w:val="0"/>
          <w:i w:val="0"/>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lineRule="auto"/>
        <w:ind w:firstLine="600"/>
        <w:jc w:val="both"/>
      </w:pPr>
      <w:r>
        <w:rPr>
          <w:rFonts w:ascii="Times New Roman" w:hAnsi="Times New Roman"/>
          <w:b w:val="0"/>
          <w:i w:val="0"/>
          <w:color w:val="000000"/>
          <w:sz w:val="28"/>
        </w:rPr>
        <w:t>Объём текста (текстов) для чтения – 180–200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 на базе умений, сформированных на уровне начального общего образования:</w:t>
      </w:r>
    </w:p>
    <w:p>
      <w:pPr>
        <w:spacing w:before="0" w:after="0" w:line="264" w:lineRule="auto"/>
        <w:ind w:firstLine="600"/>
        <w:jc w:val="both"/>
      </w:pPr>
      <w:r>
        <w:rPr>
          <w:rFonts w:ascii="Times New Roman" w:hAnsi="Times New Roman"/>
          <w:b w:val="0"/>
          <w:i w:val="0"/>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lineRule="auto"/>
        <w:ind w:firstLine="600"/>
        <w:jc w:val="both"/>
      </w:pPr>
      <w:r>
        <w:rPr>
          <w:rFonts w:ascii="Times New Roman" w:hAnsi="Times New Roman"/>
          <w:b w:val="0"/>
          <w:i w:val="0"/>
          <w:color w:val="000000"/>
          <w:sz w:val="28"/>
        </w:rPr>
        <w:t>написание коротких поздравлений с праздниками (с Новым годом, Рождеством, днём рождения);</w:t>
      </w:r>
    </w:p>
    <w:p>
      <w:pPr>
        <w:spacing w:before="0" w:after="0" w:line="264" w:lineRule="auto"/>
        <w:ind w:firstLine="600"/>
        <w:jc w:val="both"/>
      </w:pPr>
      <w:r>
        <w:rPr>
          <w:rFonts w:ascii="Times New Roman" w:hAnsi="Times New Roman"/>
          <w:b w:val="0"/>
          <w:i w:val="0"/>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pPr>
        <w:spacing w:before="0" w:after="0" w:line="264" w:lineRule="auto"/>
        <w:ind w:firstLine="600"/>
        <w:jc w:val="both"/>
      </w:pPr>
      <w:r>
        <w:rPr>
          <w:rFonts w:ascii="Times New Roman" w:hAnsi="Times New Roman"/>
          <w:b/>
          <w:i w:val="0"/>
          <w:color w:val="000000"/>
          <w:sz w:val="28"/>
        </w:rPr>
        <w:t>Языковые знания и умения</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Объём текста для чтения вслух – до 90 слов.</w:t>
      </w:r>
    </w:p>
    <w:p>
      <w:pPr>
        <w:spacing w:before="0" w:after="0" w:line="264" w:lineRule="auto"/>
        <w:ind w:firstLine="600"/>
        <w:jc w:val="both"/>
      </w:pPr>
      <w:r>
        <w:rPr>
          <w:rFonts w:ascii="Times New Roman" w:hAnsi="Times New Roman"/>
          <w:b w:val="0"/>
          <w:i/>
          <w:color w:val="000000"/>
          <w:sz w:val="28"/>
        </w:rPr>
        <w:t>Графика, 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lineRule="auto"/>
        <w:ind w:firstLine="600"/>
        <w:jc w:val="both"/>
      </w:pPr>
      <w:r>
        <w:rPr>
          <w:rFonts w:ascii="Times New Roman" w:hAnsi="Times New Roman"/>
          <w:b w:val="0"/>
          <w:i w:val="0"/>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Основные способы словообразования:</w:t>
      </w:r>
    </w:p>
    <w:p>
      <w:pPr>
        <w:spacing w:before="0" w:after="0" w:line="264" w:lineRule="auto"/>
        <w:ind w:firstLine="600"/>
        <w:jc w:val="both"/>
      </w:pPr>
      <w:r>
        <w:rPr>
          <w:rFonts w:ascii="Times New Roman" w:hAnsi="Times New Roman"/>
          <w:b w:val="0"/>
          <w:i w:val="0"/>
          <w:color w:val="000000"/>
          <w:sz w:val="28"/>
        </w:rPr>
        <w:t>аффиксация:</w:t>
      </w:r>
    </w:p>
    <w:p>
      <w:pPr>
        <w:spacing w:before="0" w:after="0" w:line="264" w:lineRule="auto"/>
        <w:ind w:firstLine="600"/>
        <w:jc w:val="both"/>
      </w:pPr>
      <w:r>
        <w:rPr>
          <w:rFonts w:ascii="Times New Roman" w:hAnsi="Times New Roman"/>
          <w:b w:val="0"/>
          <w:i w:val="0"/>
          <w:color w:val="000000"/>
          <w:sz w:val="28"/>
        </w:rPr>
        <w:t>образование имён существительных при помощи суффиксов -er/-or (teacher/visitor), -ist (scientist, tourist), -sion/-tion (discussion/invitation);</w:t>
      </w:r>
    </w:p>
    <w:p>
      <w:pPr>
        <w:spacing w:before="0" w:after="0" w:line="264" w:lineRule="auto"/>
        <w:ind w:firstLine="600"/>
        <w:jc w:val="both"/>
      </w:pPr>
      <w:r>
        <w:rPr>
          <w:rFonts w:ascii="Times New Roman" w:hAnsi="Times New Roman"/>
          <w:b w:val="0"/>
          <w:i w:val="0"/>
          <w:color w:val="000000"/>
          <w:sz w:val="28"/>
        </w:rPr>
        <w:t>образование имён прилагательных при помощи суффиксов -ful (wonderful), -ian/-an (Russian/American);</w:t>
      </w:r>
    </w:p>
    <w:p>
      <w:pPr>
        <w:spacing w:before="0" w:after="0" w:line="264" w:lineRule="auto"/>
        <w:ind w:firstLine="600"/>
        <w:jc w:val="both"/>
      </w:pPr>
      <w:r>
        <w:rPr>
          <w:rFonts w:ascii="Times New Roman" w:hAnsi="Times New Roman"/>
          <w:b w:val="0"/>
          <w:i w:val="0"/>
          <w:color w:val="000000"/>
          <w:sz w:val="28"/>
        </w:rPr>
        <w:t>образование наречий при помощи суффикса -ly (recently);</w:t>
      </w:r>
    </w:p>
    <w:p>
      <w:pPr>
        <w:spacing w:before="0" w:after="0" w:line="264" w:lineRule="auto"/>
        <w:ind w:firstLine="600"/>
        <w:jc w:val="both"/>
      </w:pPr>
      <w:r>
        <w:rPr>
          <w:rFonts w:ascii="Times New Roman" w:hAnsi="Times New Roman"/>
          <w:b w:val="0"/>
          <w:i w:val="0"/>
          <w:color w:val="000000"/>
          <w:sz w:val="28"/>
        </w:rPr>
        <w:t>образование имён прилагательных, имён существительных и наречий при помощи отрицательного префикса un (unhappy, unreality, unusually).</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pPr>
      <w:r>
        <w:rPr>
          <w:rFonts w:ascii="Times New Roman" w:hAnsi="Times New Roman"/>
          <w:b w:val="0"/>
          <w:i w:val="0"/>
          <w:color w:val="000000"/>
          <w:sz w:val="28"/>
        </w:rPr>
        <w:t>Предложения с несколькими обстоятельствами, следующими в определённом порядке.</w:t>
      </w:r>
    </w:p>
    <w:p>
      <w:pPr>
        <w:spacing w:before="0" w:after="0" w:line="264" w:lineRule="auto"/>
        <w:ind w:firstLine="600"/>
        <w:jc w:val="both"/>
      </w:pPr>
      <w:r>
        <w:rPr>
          <w:rFonts w:ascii="Times New Roman" w:hAnsi="Times New Roman"/>
          <w:b w:val="0"/>
          <w:i w:val="0"/>
          <w:color w:val="000000"/>
          <w:sz w:val="28"/>
        </w:rPr>
        <w:t>Вопросительные предложения (альтернативный и разделительный вопросы в Present/Past/Future Simple Tense).</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lineRule="auto"/>
        <w:ind w:firstLine="600"/>
        <w:jc w:val="both"/>
      </w:pPr>
      <w:r>
        <w:rPr>
          <w:rFonts w:ascii="Times New Roman" w:hAnsi="Times New Roman"/>
          <w:b w:val="0"/>
          <w:i w:val="0"/>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lineRule="auto"/>
        <w:ind w:firstLine="600"/>
        <w:jc w:val="both"/>
      </w:pPr>
      <w:r>
        <w:rPr>
          <w:rFonts w:ascii="Times New Roman" w:hAnsi="Times New Roman"/>
          <w:b w:val="0"/>
          <w:i w:val="0"/>
          <w:color w:val="000000"/>
          <w:sz w:val="28"/>
        </w:rPr>
        <w:t>Имена существительные с причастиями настоящего и прошедшего времени.</w:t>
      </w:r>
    </w:p>
    <w:p>
      <w:pPr>
        <w:spacing w:before="0" w:after="0" w:line="264" w:lineRule="auto"/>
        <w:ind w:firstLine="600"/>
        <w:jc w:val="both"/>
      </w:pPr>
      <w:r>
        <w:rPr>
          <w:rFonts w:ascii="Times New Roman" w:hAnsi="Times New Roman"/>
          <w:b w:val="0"/>
          <w:i w:val="0"/>
          <w:color w:val="000000"/>
          <w:sz w:val="28"/>
        </w:rPr>
        <w:t>Наречия в положительной, сравнительной и превосходной степенях, образованные по правилу, и исключения.</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lineRule="auto"/>
        <w:ind w:firstLine="600"/>
        <w:jc w:val="both"/>
      </w:pPr>
      <w:r>
        <w:rPr>
          <w:rFonts w:ascii="Times New Roman" w:hAnsi="Times New Roman"/>
          <w:b w:val="0"/>
          <w:i w:val="0"/>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lineRule="auto"/>
        <w:ind w:firstLine="600"/>
        <w:jc w:val="both"/>
      </w:pPr>
      <w:r>
        <w:rPr>
          <w:rFonts w:ascii="Times New Roman" w:hAnsi="Times New Roman"/>
          <w:b w:val="0"/>
          <w:i w:val="0"/>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pPr>
        <w:spacing w:before="0" w:after="0" w:line="264" w:lineRule="auto"/>
        <w:ind w:firstLine="600"/>
        <w:jc w:val="both"/>
      </w:pPr>
      <w:r>
        <w:rPr>
          <w:rFonts w:ascii="Times New Roman" w:hAnsi="Times New Roman"/>
          <w:b w:val="0"/>
          <w:i w:val="0"/>
          <w:color w:val="000000"/>
          <w:sz w:val="28"/>
        </w:rPr>
        <w:t>Формирование умений:</w:t>
      </w:r>
    </w:p>
    <w:p>
      <w:pPr>
        <w:spacing w:before="0" w:after="0" w:line="264" w:lineRule="auto"/>
        <w:ind w:firstLine="600"/>
        <w:jc w:val="both"/>
      </w:pPr>
      <w:r>
        <w:rPr>
          <w:rFonts w:ascii="Times New Roman" w:hAnsi="Times New Roman"/>
          <w:b w:val="0"/>
          <w:i w:val="0"/>
          <w:color w:val="000000"/>
          <w:sz w:val="28"/>
        </w:rPr>
        <w:t>писать свои имя и фамилию, а также имена и фамилии своих родственников и друзей на английском языке;</w:t>
      </w:r>
    </w:p>
    <w:p>
      <w:pPr>
        <w:spacing w:before="0" w:after="0" w:line="264" w:lineRule="auto"/>
        <w:ind w:firstLine="600"/>
        <w:jc w:val="both"/>
      </w:pPr>
      <w:r>
        <w:rPr>
          <w:rFonts w:ascii="Times New Roman" w:hAnsi="Times New Roman"/>
          <w:b w:val="0"/>
          <w:i w:val="0"/>
          <w:color w:val="000000"/>
          <w:sz w:val="28"/>
        </w:rPr>
        <w:t>правильно оформлять свой адрес на английском языке (в анкете, формуляре);</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Использование при чтении и аудировании языковой, в том числе контекстуальной, догадки.</w:t>
      </w:r>
    </w:p>
    <w:p>
      <w:pPr>
        <w:spacing w:before="0" w:after="0" w:line="264" w:lineRule="auto"/>
        <w:ind w:firstLine="600"/>
        <w:jc w:val="both"/>
      </w:pPr>
      <w:r>
        <w:rPr>
          <w:rFonts w:ascii="Times New Roman" w:hAnsi="Times New Roman"/>
          <w:b w:val="0"/>
          <w:i w:val="0"/>
          <w:color w:val="000000"/>
          <w:sz w:val="28"/>
        </w:rPr>
        <w:t>Использование при формулировании собственных высказываний, ключевых слов, плана.</w:t>
      </w:r>
    </w:p>
    <w:p>
      <w:pPr>
        <w:spacing w:before="0" w:after="0" w:line="264" w:lineRule="auto"/>
        <w:ind w:firstLine="600"/>
        <w:jc w:val="both"/>
      </w:pPr>
      <w:r>
        <w:rPr>
          <w:rFonts w:ascii="Times New Roman" w:hAnsi="Times New Roman"/>
          <w:b w:val="0"/>
          <w:i w:val="0"/>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6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Взаимоотношения в семье и с друзьями. Семейные праздники.</w:t>
      </w:r>
    </w:p>
    <w:p>
      <w:pPr>
        <w:spacing w:before="0" w:after="0" w:line="264" w:lineRule="auto"/>
        <w:ind w:firstLine="600"/>
        <w:jc w:val="both"/>
      </w:pPr>
      <w:r>
        <w:rPr>
          <w:rFonts w:ascii="Times New Roman" w:hAnsi="Times New Roman"/>
          <w:b w:val="0"/>
          <w:i w:val="0"/>
          <w:color w:val="000000"/>
          <w:sz w:val="28"/>
        </w:rPr>
        <w:t>Внешность и характер человека (литературного персонажа).</w:t>
      </w:r>
    </w:p>
    <w:p>
      <w:pPr>
        <w:spacing w:before="0" w:after="0" w:line="264" w:lineRule="auto"/>
        <w:ind w:firstLine="600"/>
        <w:jc w:val="both"/>
      </w:pPr>
      <w:r>
        <w:rPr>
          <w:rFonts w:ascii="Times New Roman" w:hAnsi="Times New Roman"/>
          <w:b w:val="0"/>
          <w:i w:val="0"/>
          <w:color w:val="000000"/>
          <w:sz w:val="28"/>
        </w:rPr>
        <w:t>Досуг и увлечения (хобби) современного подростка (чтение, кино, театр, спорт).</w:t>
      </w:r>
    </w:p>
    <w:p>
      <w:pPr>
        <w:spacing w:before="0" w:after="0" w:line="264" w:lineRule="auto"/>
        <w:ind w:firstLine="600"/>
        <w:jc w:val="both"/>
      </w:pPr>
      <w:r>
        <w:rPr>
          <w:rFonts w:ascii="Times New Roman" w:hAnsi="Times New Roman"/>
          <w:b w:val="0"/>
          <w:i w:val="0"/>
          <w:color w:val="000000"/>
          <w:sz w:val="28"/>
        </w:rPr>
        <w:t>Здоровый образ жизни: режим труда и отдыха, фитнес, сбалансированное питание.</w:t>
      </w:r>
    </w:p>
    <w:p>
      <w:pPr>
        <w:spacing w:before="0" w:after="0" w:line="264" w:lineRule="auto"/>
        <w:ind w:firstLine="600"/>
        <w:jc w:val="both"/>
      </w:pPr>
      <w:r>
        <w:rPr>
          <w:rFonts w:ascii="Times New Roman" w:hAnsi="Times New Roman"/>
          <w:b w:val="0"/>
          <w:i w:val="0"/>
          <w:color w:val="000000"/>
          <w:sz w:val="28"/>
        </w:rPr>
        <w:t>Покупки: одежда, обувь и продукты питания.</w:t>
      </w:r>
    </w:p>
    <w:p>
      <w:pPr>
        <w:spacing w:before="0" w:after="0" w:line="264" w:lineRule="auto"/>
        <w:ind w:firstLine="600"/>
        <w:jc w:val="both"/>
      </w:pPr>
      <w:r>
        <w:rPr>
          <w:rFonts w:ascii="Times New Roman" w:hAnsi="Times New Roman"/>
          <w:b w:val="0"/>
          <w:i w:val="0"/>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Каникулы в различное время года. Виды отдыха.</w:t>
      </w:r>
    </w:p>
    <w:p>
      <w:pPr>
        <w:spacing w:before="0" w:after="0" w:line="264" w:lineRule="auto"/>
        <w:ind w:firstLine="600"/>
        <w:jc w:val="both"/>
      </w:pPr>
      <w:r>
        <w:rPr>
          <w:rFonts w:ascii="Times New Roman" w:hAnsi="Times New Roman"/>
          <w:b w:val="0"/>
          <w:i w:val="0"/>
          <w:color w:val="000000"/>
          <w:sz w:val="28"/>
        </w:rPr>
        <w:t>Путешествия по России и иностранным странам.</w:t>
      </w:r>
    </w:p>
    <w:p>
      <w:pPr>
        <w:spacing w:before="0" w:after="0" w:line="264" w:lineRule="auto"/>
        <w:ind w:firstLine="600"/>
        <w:jc w:val="both"/>
      </w:pPr>
      <w:r>
        <w:rPr>
          <w:rFonts w:ascii="Times New Roman" w:hAnsi="Times New Roman"/>
          <w:b w:val="0"/>
          <w:i w:val="0"/>
          <w:color w:val="000000"/>
          <w:sz w:val="28"/>
        </w:rPr>
        <w:t>Природа: дикие и домашние животные. Климат, погода.</w:t>
      </w:r>
    </w:p>
    <w:p>
      <w:pPr>
        <w:spacing w:before="0" w:after="0" w:line="264" w:lineRule="auto"/>
        <w:ind w:firstLine="600"/>
        <w:jc w:val="both"/>
      </w:pPr>
      <w:r>
        <w:rPr>
          <w:rFonts w:ascii="Times New Roman" w:hAnsi="Times New Roman"/>
          <w:b w:val="0"/>
          <w:i w:val="0"/>
          <w:color w:val="000000"/>
          <w:sz w:val="28"/>
        </w:rPr>
        <w:t>Жизнь в городе и сельской местности. Описание родного города (села). Транспорт.</w:t>
      </w:r>
    </w:p>
    <w:p>
      <w:pPr>
        <w:spacing w:before="0" w:after="0" w:line="264" w:lineRule="auto"/>
        <w:ind w:firstLine="600"/>
        <w:jc w:val="both"/>
      </w:pPr>
      <w:r>
        <w:rPr>
          <w:rFonts w:ascii="Times New Roman" w:hAnsi="Times New Roman"/>
          <w:b w:val="0"/>
          <w:i w:val="0"/>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 (стран) изучаемого языка: писатели, поэты, учёные.</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а именно умений вести:</w:t>
      </w:r>
    </w:p>
    <w:p>
      <w:pPr>
        <w:spacing w:before="0" w:after="0" w:line="264" w:lineRule="auto"/>
        <w:ind w:firstLine="600"/>
        <w:jc w:val="both"/>
      </w:pPr>
      <w:r>
        <w:rPr>
          <w:rFonts w:ascii="Times New Roman" w:hAnsi="Times New Roman"/>
          <w:b w:val="0"/>
          <w:i w:val="0"/>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pPr>
      <w:r>
        <w:rPr>
          <w:rFonts w:ascii="Times New Roman" w:hAnsi="Times New Roman"/>
          <w:b w:val="0"/>
          <w:i w:val="0"/>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pPr>
      <w:r>
        <w:rPr>
          <w:rFonts w:ascii="Times New Roman" w:hAnsi="Times New Roman"/>
          <w:b w:val="0"/>
          <w:i w:val="0"/>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 xml:space="preserve">Объём диалога – до 5 реплик со стороны каждого собеседника. </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pPr>
      <w:r>
        <w:rPr>
          <w:rFonts w:ascii="Times New Roman" w:hAnsi="Times New Roman"/>
          <w:b w:val="0"/>
          <w:i w:val="0"/>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pPr>
      <w:r>
        <w:rPr>
          <w:rFonts w:ascii="Times New Roman" w:hAnsi="Times New Roman"/>
          <w:b w:val="0"/>
          <w:i w:val="0"/>
          <w:color w:val="000000"/>
          <w:sz w:val="28"/>
        </w:rPr>
        <w:t>повествование (сообщение);</w:t>
      </w:r>
    </w:p>
    <w:p>
      <w:pPr>
        <w:spacing w:before="0" w:after="0" w:line="264" w:lineRule="auto"/>
        <w:ind w:firstLine="600"/>
        <w:jc w:val="both"/>
      </w:pPr>
      <w:r>
        <w:rPr>
          <w:rFonts w:ascii="Times New Roman" w:hAnsi="Times New Roman"/>
          <w:b w:val="0"/>
          <w:i w:val="0"/>
          <w:color w:val="000000"/>
          <w:sz w:val="28"/>
        </w:rPr>
        <w:t>изложение (пересказ) основного содержания прочитанного текста;</w:t>
      </w:r>
    </w:p>
    <w:p>
      <w:pPr>
        <w:spacing w:before="0" w:after="0" w:line="264" w:lineRule="auto"/>
        <w:ind w:firstLine="600"/>
        <w:jc w:val="both"/>
      </w:pPr>
      <w:r>
        <w:rPr>
          <w:rFonts w:ascii="Times New Roman" w:hAnsi="Times New Roman"/>
          <w:b w:val="0"/>
          <w:i w:val="0"/>
          <w:color w:val="000000"/>
          <w:sz w:val="28"/>
        </w:rPr>
        <w:t>краткое изложение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7–8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lineRule="auto"/>
        <w:ind w:firstLine="600"/>
        <w:jc w:val="both"/>
      </w:pPr>
      <w:r>
        <w:rPr>
          <w:rFonts w:ascii="Times New Roman" w:hAnsi="Times New Roman"/>
          <w:b w:val="0"/>
          <w:i w:val="0"/>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Время звучания текста (текстов) для аудирования – до 1,5 минуты.</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pPr>
      <w:r>
        <w:rPr>
          <w:rFonts w:ascii="Times New Roman" w:hAnsi="Times New Roman"/>
          <w:b w:val="0"/>
          <w:i w:val="0"/>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pPr>
        <w:spacing w:before="0" w:after="0" w:line="264" w:lineRule="auto"/>
        <w:ind w:firstLine="600"/>
        <w:jc w:val="both"/>
      </w:pPr>
      <w:r>
        <w:rPr>
          <w:rFonts w:ascii="Times New Roman" w:hAnsi="Times New Roman"/>
          <w:b w:val="0"/>
          <w:i w:val="0"/>
          <w:color w:val="000000"/>
          <w:sz w:val="28"/>
        </w:rPr>
        <w:t>Чтение несплошных текстов (таблиц) и понимание представленной в них информации.</w:t>
      </w:r>
    </w:p>
    <w:p>
      <w:pPr>
        <w:spacing w:before="0" w:after="0" w:line="264" w:lineRule="auto"/>
        <w:ind w:firstLine="600"/>
        <w:jc w:val="both"/>
      </w:pPr>
      <w:r>
        <w:rPr>
          <w:rFonts w:ascii="Times New Roman" w:hAnsi="Times New Roman"/>
          <w:b w:val="0"/>
          <w:i w:val="0"/>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lineRule="auto"/>
        <w:ind w:firstLine="600"/>
        <w:jc w:val="both"/>
      </w:pPr>
      <w:r>
        <w:rPr>
          <w:rFonts w:ascii="Times New Roman" w:hAnsi="Times New Roman"/>
          <w:b w:val="0"/>
          <w:i w:val="0"/>
          <w:color w:val="000000"/>
          <w:sz w:val="28"/>
        </w:rPr>
        <w:t>Объём текста (текстов) для чтения – 250–300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w:t>
      </w:r>
    </w:p>
    <w:p>
      <w:pPr>
        <w:spacing w:before="0" w:after="0" w:line="264" w:lineRule="auto"/>
        <w:ind w:firstLine="600"/>
        <w:jc w:val="both"/>
      </w:pPr>
      <w:r>
        <w:rPr>
          <w:rFonts w:ascii="Times New Roman" w:hAnsi="Times New Roman"/>
          <w:b w:val="0"/>
          <w:i w:val="0"/>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lineRule="auto"/>
        <w:ind w:firstLine="600"/>
        <w:jc w:val="both"/>
      </w:pPr>
      <w:r>
        <w:rPr>
          <w:rFonts w:ascii="Times New Roman" w:hAnsi="Times New Roman"/>
          <w:b w:val="0"/>
          <w:i w:val="0"/>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pPr>
        <w:spacing w:before="0" w:after="0" w:line="264" w:lineRule="auto"/>
        <w:ind w:firstLine="600"/>
        <w:jc w:val="both"/>
      </w:pPr>
      <w:r>
        <w:rPr>
          <w:rFonts w:ascii="Times New Roman" w:hAnsi="Times New Roman"/>
          <w:b/>
          <w:i w:val="0"/>
          <w:color w:val="000000"/>
          <w:sz w:val="28"/>
        </w:rPr>
        <w:t>Языковые знания и умения</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lineRule="auto"/>
        <w:ind w:firstLine="600"/>
        <w:jc w:val="both"/>
      </w:pPr>
      <w:r>
        <w:rPr>
          <w:rFonts w:ascii="Times New Roman" w:hAnsi="Times New Roman"/>
          <w:b w:val="0"/>
          <w:i w:val="0"/>
          <w:color w:val="000000"/>
          <w:sz w:val="28"/>
        </w:rPr>
        <w:t>Объём текста для чтения вслух – до 95 слов.</w:t>
      </w:r>
    </w:p>
    <w:p>
      <w:pPr>
        <w:spacing w:before="0" w:after="0" w:line="264" w:lineRule="auto"/>
        <w:ind w:firstLine="600"/>
        <w:jc w:val="both"/>
      </w:pPr>
      <w:r>
        <w:rPr>
          <w:rFonts w:ascii="Times New Roman" w:hAnsi="Times New Roman"/>
          <w:b w:val="0"/>
          <w:i/>
          <w:color w:val="000000"/>
          <w:sz w:val="28"/>
        </w:rPr>
        <w:t>Графика, 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lineRule="auto"/>
        <w:ind w:firstLine="600"/>
        <w:jc w:val="both"/>
      </w:pPr>
      <w:r>
        <w:rPr>
          <w:rFonts w:ascii="Times New Roman" w:hAnsi="Times New Roman"/>
          <w:b w:val="0"/>
          <w:i w:val="0"/>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Основные способы словообразования:</w:t>
      </w:r>
    </w:p>
    <w:p>
      <w:pPr>
        <w:spacing w:before="0" w:after="0" w:line="264" w:lineRule="auto"/>
        <w:ind w:firstLine="600"/>
        <w:jc w:val="both"/>
      </w:pPr>
      <w:r>
        <w:rPr>
          <w:rFonts w:ascii="Times New Roman" w:hAnsi="Times New Roman"/>
          <w:b w:val="0"/>
          <w:i w:val="0"/>
          <w:color w:val="000000"/>
          <w:sz w:val="28"/>
        </w:rPr>
        <w:t>аффиксация:</w:t>
      </w:r>
    </w:p>
    <w:p>
      <w:pPr>
        <w:spacing w:before="0" w:after="0" w:line="264" w:lineRule="auto"/>
        <w:ind w:firstLine="600"/>
        <w:jc w:val="both"/>
      </w:pPr>
      <w:r>
        <w:rPr>
          <w:rFonts w:ascii="Times New Roman" w:hAnsi="Times New Roman"/>
          <w:b w:val="0"/>
          <w:i w:val="0"/>
          <w:color w:val="000000"/>
          <w:sz w:val="28"/>
        </w:rPr>
        <w:t>образование имён существительных при помощи суффикса -ing (reading);</w:t>
      </w:r>
    </w:p>
    <w:p>
      <w:pPr>
        <w:spacing w:before="0" w:after="0" w:line="264" w:lineRule="auto"/>
        <w:ind w:firstLine="600"/>
        <w:jc w:val="both"/>
      </w:pPr>
      <w:r>
        <w:rPr>
          <w:rFonts w:ascii="Times New Roman" w:hAnsi="Times New Roman"/>
          <w:b w:val="0"/>
          <w:i w:val="0"/>
          <w:color w:val="000000"/>
          <w:sz w:val="28"/>
        </w:rPr>
        <w:t>образование имён прилагательных при помощи суффиксов -al (typical), -ing (amazing), -less (useless), -ive (impressive).</w:t>
      </w:r>
    </w:p>
    <w:p>
      <w:pPr>
        <w:spacing w:before="0" w:after="0" w:line="264" w:lineRule="auto"/>
        <w:ind w:firstLine="600"/>
        <w:jc w:val="both"/>
      </w:pPr>
      <w:r>
        <w:rPr>
          <w:rFonts w:ascii="Times New Roman" w:hAnsi="Times New Roman"/>
          <w:b w:val="0"/>
          <w:i w:val="0"/>
          <w:color w:val="000000"/>
          <w:sz w:val="28"/>
        </w:rPr>
        <w:t>Синонимы. Антонимы. Интернациональные слова.</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pPr>
      <w:r>
        <w:rPr>
          <w:rFonts w:ascii="Times New Roman" w:hAnsi="Times New Roman"/>
          <w:b w:val="0"/>
          <w:i w:val="0"/>
          <w:color w:val="000000"/>
          <w:sz w:val="28"/>
        </w:rPr>
        <w:t>Сложноподчинённые предложения с придаточными определительными с союзными словами who, which, that.</w:t>
      </w:r>
    </w:p>
    <w:p>
      <w:pPr>
        <w:spacing w:before="0" w:after="0" w:line="264" w:lineRule="auto"/>
        <w:ind w:firstLine="600"/>
        <w:jc w:val="both"/>
      </w:pPr>
      <w:r>
        <w:rPr>
          <w:rFonts w:ascii="Times New Roman" w:hAnsi="Times New Roman"/>
          <w:b w:val="0"/>
          <w:i w:val="0"/>
          <w:color w:val="000000"/>
          <w:sz w:val="28"/>
        </w:rPr>
        <w:t>Сложноподчинённые предложения с придаточными времени с союзами for, since.</w:t>
      </w:r>
    </w:p>
    <w:p>
      <w:pPr>
        <w:spacing w:before="0" w:after="0" w:line="264" w:lineRule="auto"/>
        <w:ind w:firstLine="600"/>
        <w:jc w:val="both"/>
      </w:pPr>
      <w:r>
        <w:rPr>
          <w:rFonts w:ascii="Times New Roman" w:hAnsi="Times New Roman"/>
          <w:b w:val="0"/>
          <w:i w:val="0"/>
          <w:color w:val="000000"/>
          <w:sz w:val="28"/>
        </w:rPr>
        <w:t>Предложения с конструкциями as … as, not so … as.</w:t>
      </w:r>
    </w:p>
    <w:p>
      <w:pPr>
        <w:spacing w:before="0" w:after="0" w:line="264" w:lineRule="auto"/>
        <w:ind w:firstLine="600"/>
        <w:jc w:val="both"/>
      </w:pPr>
      <w:r>
        <w:rPr>
          <w:rFonts w:ascii="Times New Roman" w:hAnsi="Times New Roman"/>
          <w:b w:val="0"/>
          <w:i w:val="0"/>
          <w:color w:val="000000"/>
          <w:sz w:val="28"/>
        </w:rPr>
        <w:t>Все типы вопросительных предложений (общий, специальный, альтернативный, разделительный вопросы) в Present/Past Continuous Tense.</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в Present/Past Continuous Tense.</w:t>
      </w:r>
    </w:p>
    <w:p>
      <w:pPr>
        <w:spacing w:before="0" w:after="0" w:line="264" w:lineRule="auto"/>
        <w:ind w:firstLine="600"/>
        <w:jc w:val="both"/>
      </w:pPr>
      <w:r>
        <w:rPr>
          <w:rFonts w:ascii="Times New Roman" w:hAnsi="Times New Roman"/>
          <w:b w:val="0"/>
          <w:i w:val="0"/>
          <w:color w:val="000000"/>
          <w:sz w:val="28"/>
        </w:rPr>
        <w:t>Модальные глаголы и их эквиваленты (can/be able to, must/have to, may, should, need).</w:t>
      </w:r>
    </w:p>
    <w:p>
      <w:pPr>
        <w:spacing w:before="0" w:after="0" w:line="264" w:lineRule="auto"/>
        <w:ind w:firstLine="600"/>
        <w:jc w:val="both"/>
      </w:pPr>
      <w:r>
        <w:rPr>
          <w:rFonts w:ascii="Times New Roman" w:hAnsi="Times New Roman"/>
          <w:b w:val="0"/>
          <w:i w:val="0"/>
          <w:color w:val="000000"/>
          <w:sz w:val="28"/>
        </w:rPr>
        <w:t>Слова, выражающие количество (little/a little, few/a few).</w:t>
      </w:r>
    </w:p>
    <w:p>
      <w:pPr>
        <w:spacing w:before="0" w:after="0" w:line="264" w:lineRule="auto"/>
        <w:ind w:firstLine="600"/>
        <w:jc w:val="both"/>
      </w:pPr>
      <w:r>
        <w:rPr>
          <w:rFonts w:ascii="Times New Roman" w:hAnsi="Times New Roman"/>
          <w:b w:val="0"/>
          <w:i w:val="0"/>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pPr>
        <w:spacing w:before="0" w:after="0" w:line="264" w:lineRule="auto"/>
        <w:ind w:firstLine="600"/>
        <w:jc w:val="both"/>
      </w:pPr>
      <w:r>
        <w:rPr>
          <w:rFonts w:ascii="Times New Roman" w:hAnsi="Times New Roman"/>
          <w:b w:val="0"/>
          <w:i w:val="0"/>
          <w:color w:val="000000"/>
          <w:sz w:val="28"/>
        </w:rPr>
        <w:t>Числительные для обозначения дат и больших чисел (100–1000).</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lineRule="auto"/>
        <w:ind w:firstLine="600"/>
        <w:jc w:val="both"/>
      </w:pPr>
      <w:r>
        <w:rPr>
          <w:rFonts w:ascii="Times New Roman" w:hAnsi="Times New Roman"/>
          <w:b w:val="0"/>
          <w:i w:val="0"/>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lineRule="auto"/>
        <w:ind w:firstLine="600"/>
        <w:jc w:val="both"/>
      </w:pPr>
      <w:r>
        <w:rPr>
          <w:rFonts w:ascii="Times New Roman" w:hAnsi="Times New Roman"/>
          <w:b w:val="0"/>
          <w:i w:val="0"/>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pPr>
        <w:spacing w:before="0" w:after="0" w:line="264" w:lineRule="auto"/>
        <w:ind w:firstLine="600"/>
        <w:jc w:val="both"/>
      </w:pPr>
      <w:r>
        <w:rPr>
          <w:rFonts w:ascii="Times New Roman" w:hAnsi="Times New Roman"/>
          <w:b w:val="0"/>
          <w:i w:val="0"/>
          <w:color w:val="000000"/>
          <w:sz w:val="28"/>
        </w:rPr>
        <w:t>Развитие умений:</w:t>
      </w:r>
    </w:p>
    <w:p>
      <w:pPr>
        <w:spacing w:before="0" w:after="0" w:line="264" w:lineRule="auto"/>
        <w:ind w:firstLine="600"/>
        <w:jc w:val="both"/>
      </w:pPr>
      <w:r>
        <w:rPr>
          <w:rFonts w:ascii="Times New Roman" w:hAnsi="Times New Roman"/>
          <w:b w:val="0"/>
          <w:i w:val="0"/>
          <w:color w:val="000000"/>
          <w:sz w:val="28"/>
        </w:rPr>
        <w:t>писать свои имя и фамилию, а также имена и фамилии своих родственников и друзей на английском языке;</w:t>
      </w:r>
    </w:p>
    <w:p>
      <w:pPr>
        <w:spacing w:before="0" w:after="0" w:line="264" w:lineRule="auto"/>
        <w:ind w:firstLine="600"/>
        <w:jc w:val="both"/>
      </w:pPr>
      <w:r>
        <w:rPr>
          <w:rFonts w:ascii="Times New Roman" w:hAnsi="Times New Roman"/>
          <w:b w:val="0"/>
          <w:i w:val="0"/>
          <w:color w:val="000000"/>
          <w:sz w:val="28"/>
        </w:rPr>
        <w:t>правильно оформлять свой адрес на английском языке (в анкете, формуляре);</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lineRule="auto"/>
        <w:ind w:firstLine="600"/>
        <w:jc w:val="both"/>
      </w:pPr>
      <w:r>
        <w:rPr>
          <w:rFonts w:ascii="Times New Roman" w:hAnsi="Times New Roman"/>
          <w:b w:val="0"/>
          <w:i w:val="0"/>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Использование при чтении и аудировании языковой догадки, в том числе контекстуальной.</w:t>
      </w:r>
    </w:p>
    <w:p>
      <w:pPr>
        <w:spacing w:before="0" w:after="0" w:line="264" w:lineRule="auto"/>
        <w:ind w:firstLine="600"/>
        <w:jc w:val="both"/>
      </w:pPr>
      <w:r>
        <w:rPr>
          <w:rFonts w:ascii="Times New Roman" w:hAnsi="Times New Roman"/>
          <w:b w:val="0"/>
          <w:i w:val="0"/>
          <w:color w:val="000000"/>
          <w:sz w:val="28"/>
        </w:rPr>
        <w:t>Использование при формулировании собственных высказываний, ключевых слов, плана.</w:t>
      </w:r>
    </w:p>
    <w:p>
      <w:pPr>
        <w:spacing w:before="0" w:after="0" w:line="264" w:lineRule="auto"/>
        <w:ind w:firstLine="600"/>
        <w:jc w:val="both"/>
      </w:pPr>
      <w:r>
        <w:rPr>
          <w:rFonts w:ascii="Times New Roman" w:hAnsi="Times New Roman"/>
          <w:b w:val="0"/>
          <w:i w:val="0"/>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lineRule="auto"/>
        <w:ind w:left="120"/>
        <w:jc w:val="both"/>
      </w:pPr>
      <w:r>
        <w:rPr>
          <w:rFonts w:ascii="Times New Roman" w:hAnsi="Times New Roman"/>
          <w:b/>
          <w:i w:val="0"/>
          <w:color w:val="000000"/>
          <w:sz w:val="28"/>
        </w:rPr>
        <w:t>7 КЛАСС</w:t>
      </w: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Взаимоотношения в семье и с друзьями. Семейные праздники. Обязанности по дому.</w:t>
      </w:r>
    </w:p>
    <w:p>
      <w:pPr>
        <w:spacing w:before="0" w:after="0" w:line="264" w:lineRule="auto"/>
        <w:ind w:firstLine="600"/>
        <w:jc w:val="both"/>
      </w:pPr>
      <w:r>
        <w:rPr>
          <w:rFonts w:ascii="Times New Roman" w:hAnsi="Times New Roman"/>
          <w:b w:val="0"/>
          <w:i w:val="0"/>
          <w:color w:val="000000"/>
          <w:sz w:val="28"/>
        </w:rPr>
        <w:t>Внешность и характер человека (литературного персонажа).</w:t>
      </w:r>
    </w:p>
    <w:p>
      <w:pPr>
        <w:spacing w:before="0" w:after="0" w:line="264" w:lineRule="auto"/>
        <w:ind w:firstLine="600"/>
        <w:jc w:val="both"/>
      </w:pPr>
      <w:r>
        <w:rPr>
          <w:rFonts w:ascii="Times New Roman" w:hAnsi="Times New Roman"/>
          <w:b w:val="0"/>
          <w:i w:val="0"/>
          <w:color w:val="000000"/>
          <w:sz w:val="28"/>
        </w:rPr>
        <w:t>Досуг и увлечения (хобби) современного подростка (чтение, кино, театр, музей, спорт, музыка).</w:t>
      </w:r>
    </w:p>
    <w:p>
      <w:pPr>
        <w:spacing w:before="0" w:after="0" w:line="264" w:lineRule="auto"/>
        <w:ind w:firstLine="600"/>
        <w:jc w:val="both"/>
      </w:pPr>
      <w:r>
        <w:rPr>
          <w:rFonts w:ascii="Times New Roman" w:hAnsi="Times New Roman"/>
          <w:b w:val="0"/>
          <w:i w:val="0"/>
          <w:color w:val="000000"/>
          <w:sz w:val="28"/>
        </w:rPr>
        <w:t>Здоровый образ жизни: режим труда и отдыха, фитнес, сбалансированное питание.</w:t>
      </w:r>
    </w:p>
    <w:p>
      <w:pPr>
        <w:spacing w:before="0" w:after="0" w:line="264" w:lineRule="auto"/>
        <w:ind w:firstLine="600"/>
        <w:jc w:val="both"/>
      </w:pPr>
      <w:r>
        <w:rPr>
          <w:rFonts w:ascii="Times New Roman" w:hAnsi="Times New Roman"/>
          <w:b w:val="0"/>
          <w:i w:val="0"/>
          <w:color w:val="000000"/>
          <w:sz w:val="28"/>
        </w:rPr>
        <w:t>Покупки: одежда, обувь и продукты питания.</w:t>
      </w:r>
    </w:p>
    <w:p>
      <w:pPr>
        <w:spacing w:before="0" w:after="0" w:line="264" w:lineRule="auto"/>
        <w:ind w:firstLine="600"/>
        <w:jc w:val="both"/>
      </w:pPr>
      <w:r>
        <w:rPr>
          <w:rFonts w:ascii="Times New Roman" w:hAnsi="Times New Roman"/>
          <w:b w:val="0"/>
          <w:i w:val="0"/>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Каникулы в различное время года. Виды отдыха. Путешествия по России и иностранным странам.</w:t>
      </w:r>
    </w:p>
    <w:p>
      <w:pPr>
        <w:spacing w:before="0" w:after="0" w:line="264" w:lineRule="auto"/>
        <w:ind w:firstLine="600"/>
        <w:jc w:val="both"/>
      </w:pPr>
      <w:r>
        <w:rPr>
          <w:rFonts w:ascii="Times New Roman" w:hAnsi="Times New Roman"/>
          <w:b w:val="0"/>
          <w:i w:val="0"/>
          <w:color w:val="000000"/>
          <w:sz w:val="28"/>
        </w:rPr>
        <w:t>Природа: дикие и домашние животные. Климат, погода.</w:t>
      </w:r>
    </w:p>
    <w:p>
      <w:pPr>
        <w:spacing w:before="0" w:after="0" w:line="264" w:lineRule="auto"/>
        <w:ind w:firstLine="600"/>
        <w:jc w:val="both"/>
      </w:pPr>
      <w:r>
        <w:rPr>
          <w:rFonts w:ascii="Times New Roman" w:hAnsi="Times New Roman"/>
          <w:b w:val="0"/>
          <w:i w:val="0"/>
          <w:color w:val="000000"/>
          <w:sz w:val="28"/>
        </w:rPr>
        <w:t>Жизнь в городе и сельской местности. Описание родного города (села). Транспорт.</w:t>
      </w:r>
    </w:p>
    <w:p>
      <w:pPr>
        <w:spacing w:before="0" w:after="0" w:line="264" w:lineRule="auto"/>
        <w:ind w:firstLine="600"/>
        <w:jc w:val="both"/>
      </w:pPr>
      <w:r>
        <w:rPr>
          <w:rFonts w:ascii="Times New Roman" w:hAnsi="Times New Roman"/>
          <w:b w:val="0"/>
          <w:i w:val="0"/>
          <w:color w:val="000000"/>
          <w:sz w:val="28"/>
        </w:rPr>
        <w:t>Средства массовой информации (телевидение, журналы, Интернет).</w:t>
      </w:r>
    </w:p>
    <w:p>
      <w:pPr>
        <w:spacing w:before="0" w:after="0" w:line="264" w:lineRule="auto"/>
        <w:ind w:firstLine="600"/>
        <w:jc w:val="both"/>
      </w:pPr>
      <w:r>
        <w:rPr>
          <w:rFonts w:ascii="Times New Roman" w:hAnsi="Times New Roman"/>
          <w:b w:val="0"/>
          <w:i w:val="0"/>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 (стран) изучаемого языка: учёные, писатели, поэты, спортсмены.</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lineRule="auto"/>
        <w:ind w:firstLine="600"/>
        <w:jc w:val="both"/>
      </w:pPr>
      <w:r>
        <w:rPr>
          <w:rFonts w:ascii="Times New Roman" w:hAnsi="Times New Roman"/>
          <w:b w:val="0"/>
          <w:i w:val="0"/>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pPr>
      <w:r>
        <w:rPr>
          <w:rFonts w:ascii="Times New Roman" w:hAnsi="Times New Roman"/>
          <w:b w:val="0"/>
          <w:i w:val="0"/>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pPr>
      <w:r>
        <w:rPr>
          <w:rFonts w:ascii="Times New Roman" w:hAnsi="Times New Roman"/>
          <w:b w:val="0"/>
          <w:i w:val="0"/>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Объём диалога – до 6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pPr>
      <w:r>
        <w:rPr>
          <w:rFonts w:ascii="Times New Roman" w:hAnsi="Times New Roman"/>
          <w:b w:val="0"/>
          <w:i w:val="0"/>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pPr>
      <w:r>
        <w:rPr>
          <w:rFonts w:ascii="Times New Roman" w:hAnsi="Times New Roman"/>
          <w:b w:val="0"/>
          <w:i w:val="0"/>
          <w:color w:val="000000"/>
          <w:sz w:val="28"/>
        </w:rPr>
        <w:t>повествование (сообщение);</w:t>
      </w:r>
    </w:p>
    <w:p>
      <w:pPr>
        <w:spacing w:before="0" w:after="0" w:line="264" w:lineRule="auto"/>
        <w:ind w:firstLine="600"/>
        <w:jc w:val="both"/>
      </w:pPr>
      <w:r>
        <w:rPr>
          <w:rFonts w:ascii="Times New Roman" w:hAnsi="Times New Roman"/>
          <w:b w:val="0"/>
          <w:i w:val="0"/>
          <w:color w:val="000000"/>
          <w:sz w:val="28"/>
        </w:rPr>
        <w:t>изложение (пересказ) основного содержания, прочитанного (прослушанного) текста;</w:t>
      </w:r>
    </w:p>
    <w:p>
      <w:pPr>
        <w:spacing w:before="0" w:after="0" w:line="264" w:lineRule="auto"/>
        <w:ind w:firstLine="600"/>
        <w:jc w:val="both"/>
      </w:pPr>
      <w:r>
        <w:rPr>
          <w:rFonts w:ascii="Times New Roman" w:hAnsi="Times New Roman"/>
          <w:b w:val="0"/>
          <w:i w:val="0"/>
          <w:color w:val="000000"/>
          <w:sz w:val="28"/>
        </w:rPr>
        <w:t>краткое изложение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8–9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lineRule="auto"/>
        <w:ind w:firstLine="600"/>
        <w:jc w:val="both"/>
      </w:pPr>
      <w:r>
        <w:rPr>
          <w:rFonts w:ascii="Times New Roman" w:hAnsi="Times New Roman"/>
          <w:b w:val="0"/>
          <w:i w:val="0"/>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Время звучания текста (текстов) для аудирования – до 1,5 минуты.</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lineRule="auto"/>
        <w:ind w:firstLine="600"/>
        <w:jc w:val="both"/>
      </w:pPr>
      <w:r>
        <w:rPr>
          <w:rFonts w:ascii="Times New Roman" w:hAnsi="Times New Roman"/>
          <w:b w:val="0"/>
          <w:i w:val="0"/>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lineRule="auto"/>
        <w:ind w:firstLine="600"/>
        <w:jc w:val="both"/>
      </w:pPr>
      <w:r>
        <w:rPr>
          <w:rFonts w:ascii="Times New Roman" w:hAnsi="Times New Roman"/>
          <w:b w:val="0"/>
          <w:i w:val="0"/>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lineRule="auto"/>
        <w:ind w:firstLine="600"/>
        <w:jc w:val="both"/>
      </w:pPr>
      <w:r>
        <w:rPr>
          <w:rFonts w:ascii="Times New Roman" w:hAnsi="Times New Roman"/>
          <w:b w:val="0"/>
          <w:i w:val="0"/>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lineRule="auto"/>
        <w:ind w:firstLine="600"/>
        <w:jc w:val="both"/>
      </w:pPr>
      <w:r>
        <w:rPr>
          <w:rFonts w:ascii="Times New Roman" w:hAnsi="Times New Roman"/>
          <w:b w:val="0"/>
          <w:i w:val="0"/>
          <w:color w:val="000000"/>
          <w:sz w:val="28"/>
        </w:rPr>
        <w:t>Чтение несплошных текстов (таблиц, диаграмм) и понимание представленной в них информации.</w:t>
      </w:r>
    </w:p>
    <w:p>
      <w:pPr>
        <w:spacing w:before="0" w:after="0" w:line="264" w:lineRule="auto"/>
        <w:ind w:firstLine="600"/>
        <w:jc w:val="both"/>
      </w:pPr>
      <w:r>
        <w:rPr>
          <w:rFonts w:ascii="Times New Roman" w:hAnsi="Times New Roman"/>
          <w:b w:val="0"/>
          <w:i w:val="0"/>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lineRule="auto"/>
        <w:ind w:firstLine="600"/>
        <w:jc w:val="both"/>
      </w:pPr>
      <w:r>
        <w:rPr>
          <w:rFonts w:ascii="Times New Roman" w:hAnsi="Times New Roman"/>
          <w:b w:val="0"/>
          <w:i w:val="0"/>
          <w:color w:val="000000"/>
          <w:sz w:val="28"/>
        </w:rPr>
        <w:t>Объём текста (текстов) для чтения – до 350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w:t>
      </w:r>
    </w:p>
    <w:p>
      <w:pPr>
        <w:spacing w:before="0" w:after="0" w:line="264" w:lineRule="auto"/>
        <w:ind w:firstLine="600"/>
        <w:jc w:val="both"/>
      </w:pPr>
      <w:r>
        <w:rPr>
          <w:rFonts w:ascii="Times New Roman" w:hAnsi="Times New Roman"/>
          <w:b w:val="0"/>
          <w:i w:val="0"/>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lineRule="auto"/>
        <w:ind w:firstLine="600"/>
        <w:jc w:val="both"/>
      </w:pPr>
      <w:r>
        <w:rPr>
          <w:rFonts w:ascii="Times New Roman" w:hAnsi="Times New Roman"/>
          <w:b w:val="0"/>
          <w:i w:val="0"/>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pPr>
        <w:spacing w:before="0" w:after="0" w:line="264" w:lineRule="auto"/>
        <w:ind w:firstLine="600"/>
        <w:jc w:val="both"/>
      </w:pPr>
      <w:r>
        <w:rPr>
          <w:rFonts w:ascii="Times New Roman" w:hAnsi="Times New Roman"/>
          <w:b/>
          <w:i w:val="0"/>
          <w:color w:val="000000"/>
          <w:sz w:val="28"/>
        </w:rPr>
        <w:t>Языковые знания и умения</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lineRule="auto"/>
        <w:ind w:firstLine="600"/>
        <w:jc w:val="both"/>
      </w:pPr>
      <w:r>
        <w:rPr>
          <w:rFonts w:ascii="Times New Roman" w:hAnsi="Times New Roman"/>
          <w:b w:val="0"/>
          <w:i w:val="0"/>
          <w:color w:val="000000"/>
          <w:sz w:val="28"/>
        </w:rPr>
        <w:t>Объём текста для чтения вслух – до 100 слов.</w:t>
      </w:r>
    </w:p>
    <w:p>
      <w:pPr>
        <w:spacing w:before="0" w:after="0" w:line="264" w:lineRule="auto"/>
        <w:ind w:firstLine="600"/>
        <w:jc w:val="both"/>
      </w:pPr>
      <w:r>
        <w:rPr>
          <w:rFonts w:ascii="Times New Roman" w:hAnsi="Times New Roman"/>
          <w:b w:val="0"/>
          <w:i/>
          <w:color w:val="000000"/>
          <w:sz w:val="28"/>
        </w:rPr>
        <w:t>Графика, 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pPr>
        <w:spacing w:before="0" w:after="0" w:line="264" w:lineRule="auto"/>
        <w:ind w:firstLine="600"/>
        <w:jc w:val="both"/>
      </w:pPr>
      <w:r>
        <w:rPr>
          <w:rFonts w:ascii="Times New Roman" w:hAnsi="Times New Roman"/>
          <w:b w:val="0"/>
          <w:i w:val="0"/>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Основные способы словообразования:</w:t>
      </w:r>
    </w:p>
    <w:p>
      <w:pPr>
        <w:spacing w:before="0" w:after="0" w:line="264" w:lineRule="auto"/>
        <w:ind w:firstLine="600"/>
        <w:jc w:val="both"/>
      </w:pPr>
      <w:r>
        <w:rPr>
          <w:rFonts w:ascii="Times New Roman" w:hAnsi="Times New Roman"/>
          <w:b w:val="0"/>
          <w:i w:val="0"/>
          <w:color w:val="000000"/>
          <w:sz w:val="28"/>
        </w:rPr>
        <w:t>аффиксация:</w:t>
      </w:r>
    </w:p>
    <w:p>
      <w:pPr>
        <w:spacing w:before="0" w:after="0" w:line="264" w:lineRule="auto"/>
        <w:ind w:firstLine="600"/>
        <w:jc w:val="both"/>
      </w:pPr>
      <w:r>
        <w:rPr>
          <w:rFonts w:ascii="Times New Roman" w:hAnsi="Times New Roman"/>
          <w:b w:val="0"/>
          <w:i w:val="0"/>
          <w:color w:val="000000"/>
          <w:sz w:val="28"/>
        </w:rPr>
        <w:t>образование имён существительных при помощи префикса un (unreality) и при помощи суффиксов: -ment (development), -ness (darkness);</w:t>
      </w:r>
    </w:p>
    <w:p>
      <w:pPr>
        <w:spacing w:before="0" w:after="0" w:line="264" w:lineRule="auto"/>
        <w:ind w:firstLine="600"/>
        <w:jc w:val="both"/>
      </w:pPr>
      <w:r>
        <w:rPr>
          <w:rFonts w:ascii="Times New Roman" w:hAnsi="Times New Roman"/>
          <w:b w:val="0"/>
          <w:i w:val="0"/>
          <w:color w:val="000000"/>
          <w:sz w:val="28"/>
        </w:rPr>
        <w:t>образование имён прилагательных при помощи суффиксов -ly (friendly), -ous (famous), -y (busy);</w:t>
      </w:r>
    </w:p>
    <w:p>
      <w:pPr>
        <w:spacing w:before="0" w:after="0" w:line="264" w:lineRule="auto"/>
        <w:ind w:firstLine="600"/>
        <w:jc w:val="both"/>
      </w:pPr>
      <w:r>
        <w:rPr>
          <w:rFonts w:ascii="Times New Roman" w:hAnsi="Times New Roman"/>
          <w:b w:val="0"/>
          <w:i w:val="0"/>
          <w:color w:val="000000"/>
          <w:sz w:val="28"/>
        </w:rPr>
        <w:t>образование имён прилагательных и наречий при помощи префиксов in-/im- (informal, independently, impossible);</w:t>
      </w:r>
    </w:p>
    <w:p>
      <w:pPr>
        <w:spacing w:before="0" w:after="0" w:line="264" w:lineRule="auto"/>
        <w:ind w:firstLine="600"/>
        <w:jc w:val="both"/>
      </w:pPr>
      <w:r>
        <w:rPr>
          <w:rFonts w:ascii="Times New Roman" w:hAnsi="Times New Roman"/>
          <w:b w:val="0"/>
          <w:i w:val="0"/>
          <w:color w:val="000000"/>
          <w:sz w:val="28"/>
        </w:rPr>
        <w:t>словосложение:</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основы прилагательного с основой существительного с добавлением суффикса -ed (blue-eyed).</w:t>
      </w:r>
    </w:p>
    <w:p>
      <w:pPr>
        <w:spacing w:before="0" w:after="0" w:line="264" w:lineRule="auto"/>
        <w:ind w:firstLine="600"/>
        <w:jc w:val="both"/>
      </w:pPr>
      <w:r>
        <w:rPr>
          <w:rFonts w:ascii="Times New Roman" w:hAnsi="Times New Roman"/>
          <w:b w:val="0"/>
          <w:i w:val="0"/>
          <w:color w:val="000000"/>
          <w:sz w:val="28"/>
        </w:rPr>
        <w:t>Многозначные лексические единицы. Синонимы. Антонимы. Интернациональные слова. Наиболее частотные фразовые глаголы.</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 Условные предложения реального (Conditional 0, Conditional I) характера.</w:t>
      </w:r>
    </w:p>
    <w:p>
      <w:pPr>
        <w:spacing w:before="0" w:after="0" w:line="264" w:lineRule="auto"/>
        <w:ind w:firstLine="600"/>
        <w:jc w:val="both"/>
      </w:pPr>
      <w:r>
        <w:rPr>
          <w:rFonts w:ascii="Times New Roman" w:hAnsi="Times New Roman"/>
          <w:b w:val="0"/>
          <w:i w:val="0"/>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lineRule="auto"/>
        <w:ind w:firstLine="600"/>
        <w:jc w:val="both"/>
      </w:pPr>
      <w:r>
        <w:rPr>
          <w:rFonts w:ascii="Times New Roman" w:hAnsi="Times New Roman"/>
          <w:b w:val="0"/>
          <w:i w:val="0"/>
          <w:color w:val="000000"/>
          <w:sz w:val="28"/>
        </w:rPr>
        <w:t>Конструкция used to + инфинитив глагола.</w:t>
      </w:r>
    </w:p>
    <w:p>
      <w:pPr>
        <w:spacing w:before="0" w:after="0" w:line="264" w:lineRule="auto"/>
        <w:ind w:firstLine="600"/>
        <w:jc w:val="both"/>
      </w:pPr>
      <w:r>
        <w:rPr>
          <w:rFonts w:ascii="Times New Roman" w:hAnsi="Times New Roman"/>
          <w:b w:val="0"/>
          <w:i w:val="0"/>
          <w:color w:val="000000"/>
          <w:sz w:val="28"/>
        </w:rPr>
        <w:t>Глаголы в наиболее употребительных формах страдательного залога (Present/Past Simple Passive).</w:t>
      </w:r>
    </w:p>
    <w:p>
      <w:pPr>
        <w:spacing w:before="0" w:after="0" w:line="264" w:lineRule="auto"/>
        <w:ind w:firstLine="600"/>
        <w:jc w:val="both"/>
      </w:pPr>
      <w:r>
        <w:rPr>
          <w:rFonts w:ascii="Times New Roman" w:hAnsi="Times New Roman"/>
          <w:b w:val="0"/>
          <w:i w:val="0"/>
          <w:color w:val="000000"/>
          <w:sz w:val="28"/>
        </w:rPr>
        <w:t>Предлоги, употребляемые с глаголами в страдательном залоге.</w:t>
      </w:r>
    </w:p>
    <w:p>
      <w:pPr>
        <w:spacing w:before="0" w:after="0" w:line="264" w:lineRule="auto"/>
        <w:ind w:firstLine="600"/>
        <w:jc w:val="both"/>
      </w:pPr>
      <w:r>
        <w:rPr>
          <w:rFonts w:ascii="Times New Roman" w:hAnsi="Times New Roman"/>
          <w:b w:val="0"/>
          <w:i w:val="0"/>
          <w:color w:val="000000"/>
          <w:sz w:val="28"/>
        </w:rPr>
        <w:t>Модальный глагол might.</w:t>
      </w:r>
    </w:p>
    <w:p>
      <w:pPr>
        <w:spacing w:before="0" w:after="0" w:line="264" w:lineRule="auto"/>
        <w:ind w:firstLine="600"/>
        <w:jc w:val="both"/>
      </w:pPr>
      <w:r>
        <w:rPr>
          <w:rFonts w:ascii="Times New Roman" w:hAnsi="Times New Roman"/>
          <w:b w:val="0"/>
          <w:i w:val="0"/>
          <w:color w:val="000000"/>
          <w:sz w:val="28"/>
        </w:rPr>
        <w:t>Наречия, совпадающие по форме с прилагательными (fast, high; early).</w:t>
      </w:r>
    </w:p>
    <w:p>
      <w:pPr>
        <w:spacing w:before="0" w:after="0" w:line="264" w:lineRule="auto"/>
        <w:ind w:firstLine="600"/>
        <w:jc w:val="both"/>
      </w:pPr>
      <w:r>
        <w:rPr>
          <w:rFonts w:ascii="Times New Roman" w:hAnsi="Times New Roman"/>
          <w:b w:val="0"/>
          <w:i w:val="0"/>
          <w:color w:val="000000"/>
          <w:sz w:val="28"/>
        </w:rPr>
        <w:t>Местоимения other/another, both, all, one.</w:t>
      </w:r>
    </w:p>
    <w:p>
      <w:pPr>
        <w:spacing w:before="0" w:after="0" w:line="264" w:lineRule="auto"/>
        <w:ind w:firstLine="600"/>
        <w:jc w:val="both"/>
      </w:pPr>
      <w:r>
        <w:rPr>
          <w:rFonts w:ascii="Times New Roman" w:hAnsi="Times New Roman"/>
          <w:b w:val="0"/>
          <w:i w:val="0"/>
          <w:color w:val="000000"/>
          <w:sz w:val="28"/>
        </w:rPr>
        <w:t>Количественные числительные для обозначения больших чисел (до 1 000 000).</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lineRule="auto"/>
        <w:ind w:firstLine="600"/>
        <w:jc w:val="both"/>
      </w:pPr>
      <w:r>
        <w:rPr>
          <w:rFonts w:ascii="Times New Roman" w:hAnsi="Times New Roman"/>
          <w:b w:val="0"/>
          <w:i w:val="0"/>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lineRule="auto"/>
        <w:ind w:firstLine="600"/>
        <w:jc w:val="both"/>
      </w:pPr>
      <w:r>
        <w:rPr>
          <w:rFonts w:ascii="Times New Roman" w:hAnsi="Times New Roman"/>
          <w:b w:val="0"/>
          <w:i w:val="0"/>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lineRule="auto"/>
        <w:ind w:firstLine="600"/>
        <w:jc w:val="both"/>
      </w:pPr>
      <w:r>
        <w:rPr>
          <w:rFonts w:ascii="Times New Roman" w:hAnsi="Times New Roman"/>
          <w:b w:val="0"/>
          <w:i w:val="0"/>
          <w:color w:val="000000"/>
          <w:sz w:val="28"/>
        </w:rPr>
        <w:t>Развитие умений:</w:t>
      </w:r>
    </w:p>
    <w:p>
      <w:pPr>
        <w:spacing w:before="0" w:after="0" w:line="264" w:lineRule="auto"/>
        <w:ind w:firstLine="600"/>
        <w:jc w:val="both"/>
      </w:pPr>
      <w:r>
        <w:rPr>
          <w:rFonts w:ascii="Times New Roman" w:hAnsi="Times New Roman"/>
          <w:b w:val="0"/>
          <w:i w:val="0"/>
          <w:color w:val="000000"/>
          <w:sz w:val="28"/>
        </w:rPr>
        <w:t>писать свои имя и фамилию, а также имена и фамилии своих родственников и друзей на английском языке;</w:t>
      </w:r>
    </w:p>
    <w:p>
      <w:pPr>
        <w:spacing w:before="0" w:after="0" w:line="264" w:lineRule="auto"/>
        <w:ind w:firstLine="600"/>
        <w:jc w:val="both"/>
      </w:pPr>
      <w:r>
        <w:rPr>
          <w:rFonts w:ascii="Times New Roman" w:hAnsi="Times New Roman"/>
          <w:b w:val="0"/>
          <w:i w:val="0"/>
          <w:color w:val="000000"/>
          <w:sz w:val="28"/>
        </w:rPr>
        <w:t>правильно оформлять свой адрес на английском языке (в анкете);</w:t>
      </w:r>
    </w:p>
    <w:p>
      <w:pPr>
        <w:spacing w:before="0" w:after="0" w:line="264" w:lineRule="auto"/>
        <w:ind w:firstLine="600"/>
        <w:jc w:val="both"/>
      </w:pPr>
      <w:r>
        <w:rPr>
          <w:rFonts w:ascii="Times New Roman" w:hAnsi="Times New Roman"/>
          <w:b w:val="0"/>
          <w:i w:val="0"/>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lineRule="auto"/>
        <w:ind w:firstLine="600"/>
        <w:jc w:val="both"/>
      </w:pPr>
      <w:r>
        <w:rPr>
          <w:rFonts w:ascii="Times New Roman" w:hAnsi="Times New Roman"/>
          <w:b w:val="0"/>
          <w:i w:val="0"/>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lineRule="auto"/>
        <w:ind w:firstLine="600"/>
        <w:jc w:val="both"/>
      </w:pPr>
      <w:r>
        <w:rPr>
          <w:rFonts w:ascii="Times New Roman" w:hAnsi="Times New Roman"/>
          <w:b w:val="0"/>
          <w:i w:val="0"/>
          <w:color w:val="000000"/>
          <w:sz w:val="28"/>
        </w:rPr>
        <w:t>Переспрашивать, просить повторить, уточняя значение незнакомых слов.</w:t>
      </w:r>
    </w:p>
    <w:p>
      <w:pPr>
        <w:spacing w:before="0" w:after="0" w:line="264" w:lineRule="auto"/>
        <w:ind w:firstLine="600"/>
        <w:jc w:val="both"/>
      </w:pPr>
      <w:r>
        <w:rPr>
          <w:rFonts w:ascii="Times New Roman" w:hAnsi="Times New Roman"/>
          <w:b w:val="0"/>
          <w:i w:val="0"/>
          <w:color w:val="000000"/>
          <w:sz w:val="28"/>
        </w:rPr>
        <w:t>Использование при формулировании собственных высказываний, ключевых слов, плана.</w:t>
      </w:r>
    </w:p>
    <w:p>
      <w:pPr>
        <w:spacing w:before="0" w:after="0" w:line="264" w:lineRule="auto"/>
        <w:ind w:firstLine="600"/>
        <w:jc w:val="both"/>
      </w:pPr>
      <w:r>
        <w:rPr>
          <w:rFonts w:ascii="Times New Roman" w:hAnsi="Times New Roman"/>
          <w:b w:val="0"/>
          <w:i w:val="0"/>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8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Взаимоотношения в семье и с друзьями.</w:t>
      </w:r>
    </w:p>
    <w:p>
      <w:pPr>
        <w:spacing w:before="0" w:after="0" w:line="264" w:lineRule="auto"/>
        <w:ind w:firstLine="600"/>
        <w:jc w:val="both"/>
      </w:pPr>
      <w:r>
        <w:rPr>
          <w:rFonts w:ascii="Times New Roman" w:hAnsi="Times New Roman"/>
          <w:b w:val="0"/>
          <w:i w:val="0"/>
          <w:color w:val="000000"/>
          <w:sz w:val="28"/>
        </w:rPr>
        <w:t>Внешность и характер человека (литературного персонажа).</w:t>
      </w:r>
    </w:p>
    <w:p>
      <w:pPr>
        <w:spacing w:before="0" w:after="0" w:line="264" w:lineRule="auto"/>
        <w:ind w:firstLine="600"/>
        <w:jc w:val="both"/>
      </w:pPr>
      <w:r>
        <w:rPr>
          <w:rFonts w:ascii="Times New Roman" w:hAnsi="Times New Roman"/>
          <w:b w:val="0"/>
          <w:i w:val="0"/>
          <w:color w:val="000000"/>
          <w:sz w:val="28"/>
        </w:rPr>
        <w:t>Досуг и увлечения (хобби) современного подростка (чтение, кино, театр, музей, спорт, музыка).</w:t>
      </w:r>
    </w:p>
    <w:p>
      <w:pPr>
        <w:spacing w:before="0" w:after="0" w:line="264" w:lineRule="auto"/>
        <w:ind w:firstLine="600"/>
        <w:jc w:val="both"/>
      </w:pPr>
      <w:r>
        <w:rPr>
          <w:rFonts w:ascii="Times New Roman" w:hAnsi="Times New Roman"/>
          <w:b w:val="0"/>
          <w:i w:val="0"/>
          <w:color w:val="000000"/>
          <w:sz w:val="28"/>
        </w:rPr>
        <w:t>Здоровый образ жизни: режим труда и отдыха, фитнес, сбалансированное питание. Посещение врача.</w:t>
      </w:r>
    </w:p>
    <w:p>
      <w:pPr>
        <w:spacing w:before="0" w:after="0" w:line="264" w:lineRule="auto"/>
        <w:ind w:firstLine="600"/>
        <w:jc w:val="both"/>
      </w:pPr>
      <w:r>
        <w:rPr>
          <w:rFonts w:ascii="Times New Roman" w:hAnsi="Times New Roman"/>
          <w:b w:val="0"/>
          <w:i w:val="0"/>
          <w:color w:val="000000"/>
          <w:sz w:val="28"/>
        </w:rPr>
        <w:t>Покупки: одежда, обувь и продукты питания. Карманные деньги.</w:t>
      </w:r>
    </w:p>
    <w:p>
      <w:pPr>
        <w:spacing w:before="0" w:after="0" w:line="264" w:lineRule="auto"/>
        <w:ind w:firstLine="600"/>
        <w:jc w:val="both"/>
      </w:pPr>
      <w:r>
        <w:rPr>
          <w:rFonts w:ascii="Times New Roman" w:hAnsi="Times New Roman"/>
          <w:b w:val="0"/>
          <w:i w:val="0"/>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Виды отдыха в различное время года. Путешествия по России и иностранным странам.</w:t>
      </w:r>
    </w:p>
    <w:p>
      <w:pPr>
        <w:spacing w:before="0" w:after="0" w:line="264" w:lineRule="auto"/>
        <w:ind w:firstLine="600"/>
        <w:jc w:val="both"/>
      </w:pPr>
      <w:r>
        <w:rPr>
          <w:rFonts w:ascii="Times New Roman" w:hAnsi="Times New Roman"/>
          <w:b w:val="0"/>
          <w:i w:val="0"/>
          <w:color w:val="000000"/>
          <w:sz w:val="28"/>
        </w:rPr>
        <w:t>Природа: флора и фауна. Проблемы экологии. Климат, погода. Стихийные бедствия.</w:t>
      </w:r>
    </w:p>
    <w:p>
      <w:pPr>
        <w:spacing w:before="0" w:after="0" w:line="264" w:lineRule="auto"/>
        <w:ind w:firstLine="600"/>
        <w:jc w:val="both"/>
      </w:pPr>
      <w:r>
        <w:rPr>
          <w:rFonts w:ascii="Times New Roman" w:hAnsi="Times New Roman"/>
          <w:b w:val="0"/>
          <w:i w:val="0"/>
          <w:color w:val="000000"/>
          <w:sz w:val="28"/>
        </w:rPr>
        <w:t>Условия проживания в городской (сельской) местности. Транспорт.</w:t>
      </w:r>
    </w:p>
    <w:p>
      <w:pPr>
        <w:spacing w:before="0" w:after="0" w:line="264" w:lineRule="auto"/>
        <w:ind w:firstLine="600"/>
        <w:jc w:val="both"/>
      </w:pPr>
      <w:r>
        <w:rPr>
          <w:rFonts w:ascii="Times New Roman" w:hAnsi="Times New Roman"/>
          <w:b w:val="0"/>
          <w:i w:val="0"/>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 (стран) изучаемого языка: учёные, писатели, поэты, художники, музыканты, спортсмены.</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lineRule="auto"/>
        <w:ind w:firstLine="600"/>
        <w:jc w:val="both"/>
      </w:pPr>
      <w:r>
        <w:rPr>
          <w:rFonts w:ascii="Times New Roman" w:hAnsi="Times New Roman"/>
          <w:b w:val="0"/>
          <w:i w:val="0"/>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pPr>
      <w:r>
        <w:rPr>
          <w:rFonts w:ascii="Times New Roman" w:hAnsi="Times New Roman"/>
          <w:b w:val="0"/>
          <w:i w:val="0"/>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pPr>
      <w:r>
        <w:rPr>
          <w:rFonts w:ascii="Times New Roman" w:hAnsi="Times New Roman"/>
          <w:b w:val="0"/>
          <w:i w:val="0"/>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Объём диалога – до 7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p>
    <w:p>
      <w:pPr>
        <w:spacing w:before="0" w:after="0" w:line="264" w:lineRule="auto"/>
        <w:ind w:firstLine="600"/>
        <w:jc w:val="both"/>
      </w:pPr>
      <w:r>
        <w:rPr>
          <w:rFonts w:ascii="Times New Roman" w:hAnsi="Times New Roman"/>
          <w:b w:val="0"/>
          <w:i w:val="0"/>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pPr>
      <w:r>
        <w:rPr>
          <w:rFonts w:ascii="Times New Roman" w:hAnsi="Times New Roman"/>
          <w:b w:val="0"/>
          <w:i w:val="0"/>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pPr>
      <w:r>
        <w:rPr>
          <w:rFonts w:ascii="Times New Roman" w:hAnsi="Times New Roman"/>
          <w:b w:val="0"/>
          <w:i w:val="0"/>
          <w:color w:val="000000"/>
          <w:sz w:val="28"/>
        </w:rPr>
        <w:t>повествование (сообщение);</w:t>
      </w:r>
    </w:p>
    <w:p>
      <w:pPr>
        <w:spacing w:before="0" w:after="0" w:line="264" w:lineRule="auto"/>
        <w:ind w:firstLine="600"/>
        <w:jc w:val="both"/>
      </w:pPr>
      <w:r>
        <w:rPr>
          <w:rFonts w:ascii="Times New Roman" w:hAnsi="Times New Roman"/>
          <w:b w:val="0"/>
          <w:i w:val="0"/>
          <w:color w:val="000000"/>
          <w:sz w:val="28"/>
        </w:rPr>
        <w:t>выражение и аргументирование своего мнения по отношению к услышанному (прочитанному);</w:t>
      </w:r>
    </w:p>
    <w:p>
      <w:pPr>
        <w:spacing w:before="0" w:after="0" w:line="264" w:lineRule="auto"/>
        <w:ind w:firstLine="600"/>
        <w:jc w:val="both"/>
      </w:pPr>
      <w:r>
        <w:rPr>
          <w:rFonts w:ascii="Times New Roman" w:hAnsi="Times New Roman"/>
          <w:b w:val="0"/>
          <w:i w:val="0"/>
          <w:color w:val="000000"/>
          <w:sz w:val="28"/>
        </w:rPr>
        <w:t>изложение (пересказ) основного содержания, прочитанного (прослушанного) текста;</w:t>
      </w:r>
    </w:p>
    <w:p>
      <w:pPr>
        <w:spacing w:before="0" w:after="0" w:line="264" w:lineRule="auto"/>
        <w:ind w:firstLine="600"/>
        <w:jc w:val="both"/>
      </w:pPr>
      <w:r>
        <w:rPr>
          <w:rFonts w:ascii="Times New Roman" w:hAnsi="Times New Roman"/>
          <w:b w:val="0"/>
          <w:i w:val="0"/>
          <w:color w:val="000000"/>
          <w:sz w:val="28"/>
        </w:rPr>
        <w:t>составление рассказа по картинкам;</w:t>
      </w:r>
    </w:p>
    <w:p>
      <w:pPr>
        <w:spacing w:before="0" w:after="0" w:line="264" w:lineRule="auto"/>
        <w:ind w:firstLine="600"/>
        <w:jc w:val="both"/>
      </w:pPr>
      <w:r>
        <w:rPr>
          <w:rFonts w:ascii="Times New Roman" w:hAnsi="Times New Roman"/>
          <w:b w:val="0"/>
          <w:i w:val="0"/>
          <w:color w:val="000000"/>
          <w:sz w:val="28"/>
        </w:rPr>
        <w:t xml:space="preserve">изложение результатов выполненной проектной работы. </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9–10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lineRule="auto"/>
        <w:ind w:firstLine="600"/>
        <w:jc w:val="both"/>
      </w:pPr>
      <w:r>
        <w:rPr>
          <w:rFonts w:ascii="Times New Roman" w:hAnsi="Times New Roman"/>
          <w:b w:val="0"/>
          <w:i w:val="0"/>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Время звучания текста (текстов) для аудирования – до 2 минут.</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lineRule="auto"/>
        <w:ind w:firstLine="600"/>
        <w:jc w:val="both"/>
      </w:pPr>
      <w:r>
        <w:rPr>
          <w:rFonts w:ascii="Times New Roman" w:hAnsi="Times New Roman"/>
          <w:b w:val="0"/>
          <w:i w:val="0"/>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lineRule="auto"/>
        <w:ind w:firstLine="600"/>
        <w:jc w:val="both"/>
      </w:pPr>
      <w:r>
        <w:rPr>
          <w:rFonts w:ascii="Times New Roman" w:hAnsi="Times New Roman"/>
          <w:b w:val="0"/>
          <w:i w:val="0"/>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lineRule="auto"/>
        <w:ind w:firstLine="600"/>
        <w:jc w:val="both"/>
      </w:pPr>
      <w:r>
        <w:rPr>
          <w:rFonts w:ascii="Times New Roman" w:hAnsi="Times New Roman"/>
          <w:b w:val="0"/>
          <w:i w:val="0"/>
          <w:color w:val="000000"/>
          <w:sz w:val="28"/>
        </w:rPr>
        <w:t>Чтение несплошных текстов (таблиц, диаграмм, схем) и понимание представленной в них информации.</w:t>
      </w:r>
    </w:p>
    <w:p>
      <w:pPr>
        <w:spacing w:before="0" w:after="0" w:line="264" w:lineRule="auto"/>
        <w:ind w:firstLine="600"/>
        <w:jc w:val="both"/>
      </w:pPr>
      <w:r>
        <w:rPr>
          <w:rFonts w:ascii="Times New Roman" w:hAnsi="Times New Roman"/>
          <w:b w:val="0"/>
          <w:i w:val="0"/>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lineRule="auto"/>
        <w:ind w:firstLine="600"/>
        <w:jc w:val="both"/>
      </w:pPr>
      <w:r>
        <w:rPr>
          <w:rFonts w:ascii="Times New Roman" w:hAnsi="Times New Roman"/>
          <w:b w:val="0"/>
          <w:i w:val="0"/>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lineRule="auto"/>
        <w:ind w:firstLine="600"/>
        <w:jc w:val="both"/>
      </w:pPr>
      <w:r>
        <w:rPr>
          <w:rFonts w:ascii="Times New Roman" w:hAnsi="Times New Roman"/>
          <w:b w:val="0"/>
          <w:i w:val="0"/>
          <w:color w:val="000000"/>
          <w:sz w:val="28"/>
        </w:rPr>
        <w:t>Объём текста (текстов) для чтения – 350–500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w:t>
      </w:r>
    </w:p>
    <w:p>
      <w:pPr>
        <w:spacing w:before="0" w:after="0" w:line="264" w:lineRule="auto"/>
        <w:ind w:firstLine="600"/>
        <w:jc w:val="both"/>
      </w:pPr>
      <w:r>
        <w:rPr>
          <w:rFonts w:ascii="Times New Roman" w:hAnsi="Times New Roman"/>
          <w:b w:val="0"/>
          <w:i w:val="0"/>
          <w:color w:val="000000"/>
          <w:sz w:val="28"/>
        </w:rPr>
        <w:t>составление плана (тезисов) устного или письменного сообщения;</w:t>
      </w:r>
    </w:p>
    <w:p>
      <w:pPr>
        <w:spacing w:before="0" w:after="0" w:line="264" w:lineRule="auto"/>
        <w:ind w:firstLine="600"/>
        <w:jc w:val="both"/>
      </w:pPr>
      <w:r>
        <w:rPr>
          <w:rFonts w:ascii="Times New Roman" w:hAnsi="Times New Roman"/>
          <w:b w:val="0"/>
          <w:i w:val="0"/>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pPr>
        <w:spacing w:before="0" w:after="0" w:line="264" w:lineRule="auto"/>
        <w:ind w:firstLine="600"/>
        <w:jc w:val="both"/>
      </w:pPr>
      <w:r>
        <w:rPr>
          <w:rFonts w:ascii="Times New Roman" w:hAnsi="Times New Roman"/>
          <w:b/>
          <w:i w:val="0"/>
          <w:color w:val="000000"/>
          <w:sz w:val="28"/>
        </w:rPr>
        <w:t>Языковые знания и умения</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lineRule="auto"/>
        <w:ind w:firstLine="600"/>
        <w:jc w:val="both"/>
      </w:pPr>
      <w:r>
        <w:rPr>
          <w:rFonts w:ascii="Times New Roman" w:hAnsi="Times New Roman"/>
          <w:b w:val="0"/>
          <w:i w:val="0"/>
          <w:color w:val="000000"/>
          <w:sz w:val="28"/>
        </w:rPr>
        <w:t>Объём текста для чтения вслух – до 110 слов.</w:t>
      </w:r>
    </w:p>
    <w:p>
      <w:pPr>
        <w:spacing w:before="0" w:after="0" w:line="264" w:lineRule="auto"/>
        <w:ind w:firstLine="600"/>
        <w:jc w:val="both"/>
      </w:pPr>
      <w:r>
        <w:rPr>
          <w:rFonts w:ascii="Times New Roman" w:hAnsi="Times New Roman"/>
          <w:b w:val="0"/>
          <w:i/>
          <w:color w:val="000000"/>
          <w:sz w:val="28"/>
        </w:rPr>
        <w:t>Графика, 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lineRule="auto"/>
        <w:ind w:firstLine="600"/>
        <w:jc w:val="both"/>
      </w:pPr>
      <w:r>
        <w:rPr>
          <w:rFonts w:ascii="Times New Roman" w:hAnsi="Times New Roman"/>
          <w:b w:val="0"/>
          <w:i w:val="0"/>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Основные способы словообразования:</w:t>
      </w:r>
    </w:p>
    <w:p>
      <w:pPr>
        <w:spacing w:before="0" w:after="0" w:line="264" w:lineRule="auto"/>
        <w:ind w:firstLine="600"/>
        <w:jc w:val="both"/>
      </w:pPr>
      <w:r>
        <w:rPr>
          <w:rFonts w:ascii="Times New Roman" w:hAnsi="Times New Roman"/>
          <w:b w:val="0"/>
          <w:i w:val="0"/>
          <w:color w:val="000000"/>
          <w:sz w:val="28"/>
        </w:rPr>
        <w:t>аффиксация:</w:t>
      </w:r>
    </w:p>
    <w:p>
      <w:pPr>
        <w:spacing w:before="0" w:after="0" w:line="264" w:lineRule="auto"/>
        <w:ind w:firstLine="600"/>
        <w:jc w:val="both"/>
      </w:pPr>
      <w:r>
        <w:rPr>
          <w:rFonts w:ascii="Times New Roman" w:hAnsi="Times New Roman"/>
          <w:b w:val="0"/>
          <w:i w:val="0"/>
          <w:color w:val="000000"/>
          <w:sz w:val="28"/>
        </w:rPr>
        <w:t>образование имен существительных при помощи суффиксов: -ance/-ence (performance/residence), -ity (activity); -ship (friendship);</w:t>
      </w:r>
    </w:p>
    <w:p>
      <w:pPr>
        <w:spacing w:before="0" w:after="0" w:line="264" w:lineRule="auto"/>
        <w:ind w:firstLine="600"/>
        <w:jc w:val="both"/>
      </w:pPr>
      <w:r>
        <w:rPr>
          <w:rFonts w:ascii="Times New Roman" w:hAnsi="Times New Roman"/>
          <w:b w:val="0"/>
          <w:i w:val="0"/>
          <w:color w:val="000000"/>
          <w:sz w:val="28"/>
        </w:rPr>
        <w:t>образование имен прилагательных при помощи префикса inter- (international);</w:t>
      </w:r>
    </w:p>
    <w:p>
      <w:pPr>
        <w:spacing w:before="0" w:after="0" w:line="264" w:lineRule="auto"/>
        <w:ind w:firstLine="600"/>
        <w:jc w:val="both"/>
      </w:pPr>
      <w:r>
        <w:rPr>
          <w:rFonts w:ascii="Times New Roman" w:hAnsi="Times New Roman"/>
          <w:b w:val="0"/>
          <w:i w:val="0"/>
          <w:color w:val="000000"/>
          <w:sz w:val="28"/>
        </w:rPr>
        <w:t>образование имен прилагательных при помощи -ed и -ing (interested/interesting);</w:t>
      </w:r>
    </w:p>
    <w:p>
      <w:pPr>
        <w:spacing w:before="0" w:after="0" w:line="264" w:lineRule="auto"/>
        <w:ind w:firstLine="600"/>
        <w:jc w:val="both"/>
      </w:pPr>
      <w:r>
        <w:rPr>
          <w:rFonts w:ascii="Times New Roman" w:hAnsi="Times New Roman"/>
          <w:b w:val="0"/>
          <w:i w:val="0"/>
          <w:color w:val="000000"/>
          <w:sz w:val="28"/>
        </w:rPr>
        <w:t>конверсия:</w:t>
      </w:r>
    </w:p>
    <w:p>
      <w:pPr>
        <w:spacing w:before="0" w:after="0" w:line="264" w:lineRule="auto"/>
        <w:ind w:firstLine="600"/>
        <w:jc w:val="both"/>
      </w:pPr>
      <w:r>
        <w:rPr>
          <w:rFonts w:ascii="Times New Roman" w:hAnsi="Times New Roman"/>
          <w:b w:val="0"/>
          <w:i w:val="0"/>
          <w:color w:val="000000"/>
          <w:sz w:val="28"/>
        </w:rPr>
        <w:t>образование имени существительного от неопределённой формы глагола (to walk – a walk);</w:t>
      </w:r>
    </w:p>
    <w:p>
      <w:pPr>
        <w:spacing w:before="0" w:after="0" w:line="264" w:lineRule="auto"/>
        <w:ind w:firstLine="600"/>
        <w:jc w:val="both"/>
      </w:pPr>
      <w:r>
        <w:rPr>
          <w:rFonts w:ascii="Times New Roman" w:hAnsi="Times New Roman"/>
          <w:b w:val="0"/>
          <w:i w:val="0"/>
          <w:color w:val="000000"/>
          <w:sz w:val="28"/>
        </w:rPr>
        <w:t>образование глагола от имени существительного (a present – to present);</w:t>
      </w:r>
    </w:p>
    <w:p>
      <w:pPr>
        <w:spacing w:before="0" w:after="0" w:line="264" w:lineRule="auto"/>
        <w:ind w:firstLine="600"/>
        <w:jc w:val="both"/>
      </w:pPr>
      <w:r>
        <w:rPr>
          <w:rFonts w:ascii="Times New Roman" w:hAnsi="Times New Roman"/>
          <w:b w:val="0"/>
          <w:i w:val="0"/>
          <w:color w:val="000000"/>
          <w:sz w:val="28"/>
        </w:rPr>
        <w:t>образование имени существительного от прилагательного (rich – the rich);</w:t>
      </w:r>
    </w:p>
    <w:p>
      <w:pPr>
        <w:spacing w:before="0" w:after="0" w:line="264" w:lineRule="auto"/>
        <w:ind w:firstLine="600"/>
        <w:jc w:val="both"/>
      </w:pPr>
      <w:r>
        <w:rPr>
          <w:rFonts w:ascii="Times New Roman" w:hAnsi="Times New Roman"/>
          <w:b w:val="0"/>
          <w:i w:val="0"/>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Различные средства связи в тексте для обеспечения его целостности (firstly, however, finally, at last, etc.).</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 (I saw her cross/crossing the road.).</w:t>
      </w:r>
    </w:p>
    <w:p>
      <w:pPr>
        <w:spacing w:before="0" w:after="0" w:line="264" w:lineRule="auto"/>
        <w:ind w:firstLine="600"/>
        <w:jc w:val="both"/>
      </w:pPr>
      <w:r>
        <w:rPr>
          <w:rFonts w:ascii="Times New Roman" w:hAnsi="Times New Roman"/>
          <w:b w:val="0"/>
          <w:i w:val="0"/>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lineRule="auto"/>
        <w:ind w:firstLine="600"/>
        <w:jc w:val="both"/>
      </w:pPr>
      <w:r>
        <w:rPr>
          <w:rFonts w:ascii="Times New Roman" w:hAnsi="Times New Roman"/>
          <w:b w:val="0"/>
          <w:i w:val="0"/>
          <w:color w:val="000000"/>
          <w:sz w:val="28"/>
        </w:rPr>
        <w:t>Все типы вопросительных предложений в Past Perfect Tense. Согласование времен в рамках сложного предложения.</w:t>
      </w:r>
    </w:p>
    <w:p>
      <w:pPr>
        <w:spacing w:before="0" w:after="0" w:line="264" w:lineRule="auto"/>
        <w:ind w:firstLine="600"/>
        <w:jc w:val="both"/>
      </w:pPr>
      <w:r>
        <w:rPr>
          <w:rFonts w:ascii="Times New Roman" w:hAnsi="Times New Roman"/>
          <w:b w:val="0"/>
          <w:i w:val="0"/>
          <w:color w:val="000000"/>
          <w:sz w:val="28"/>
        </w:rPr>
        <w:t>Согласование подлежащего, выраженного собирательным существительным (family, police) со сказуемым.</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something.</w:t>
      </w:r>
    </w:p>
    <w:p>
      <w:pPr>
        <w:spacing w:before="0" w:after="0" w:line="264" w:lineRule="auto"/>
        <w:ind w:firstLine="600"/>
        <w:jc w:val="both"/>
      </w:pPr>
      <w:r>
        <w:rPr>
          <w:rFonts w:ascii="Times New Roman" w:hAnsi="Times New Roman"/>
          <w:b w:val="0"/>
          <w:i w:val="0"/>
          <w:color w:val="000000"/>
          <w:sz w:val="28"/>
        </w:rPr>
        <w:t>Конструкции, содержащие глаголы-связки to be/to look/to feel/to seem.</w:t>
      </w:r>
    </w:p>
    <w:p>
      <w:pPr>
        <w:spacing w:before="0" w:after="0" w:line="264" w:lineRule="auto"/>
        <w:ind w:firstLine="600"/>
        <w:jc w:val="both"/>
      </w:pPr>
      <w:r>
        <w:rPr>
          <w:rFonts w:ascii="Times New Roman" w:hAnsi="Times New Roman"/>
          <w:b w:val="0"/>
          <w:i w:val="0"/>
          <w:color w:val="000000"/>
          <w:sz w:val="28"/>
        </w:rPr>
        <w:t>Конструкции be/get used to + инфинитив глагола, be/get used to + инфинитив глагол, be/get used to doing something, be/get used to something.</w:t>
      </w:r>
    </w:p>
    <w:p>
      <w:pPr>
        <w:spacing w:before="0" w:after="0" w:line="264" w:lineRule="auto"/>
        <w:ind w:firstLine="600"/>
        <w:jc w:val="both"/>
      </w:pPr>
      <w:r>
        <w:rPr>
          <w:rFonts w:ascii="Times New Roman" w:hAnsi="Times New Roman"/>
          <w:b w:val="0"/>
          <w:i w:val="0"/>
          <w:color w:val="000000"/>
          <w:sz w:val="28"/>
        </w:rPr>
        <w:t>Конструкция both … and ….</w:t>
      </w:r>
    </w:p>
    <w:p>
      <w:pPr>
        <w:spacing w:before="0" w:after="0" w:line="264" w:lineRule="auto"/>
        <w:ind w:firstLine="600"/>
        <w:jc w:val="both"/>
      </w:pPr>
      <w:r>
        <w:rPr>
          <w:rFonts w:ascii="Times New Roman" w:hAnsi="Times New Roman"/>
          <w:b w:val="0"/>
          <w:i w:val="0"/>
          <w:color w:val="000000"/>
          <w:sz w:val="28"/>
        </w:rPr>
        <w:t>Конструкции c глаголами to stop, to remember, to forget (разница в значении to stop doing smth и to stop to do smth).</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lineRule="auto"/>
        <w:ind w:firstLine="600"/>
        <w:jc w:val="both"/>
      </w:pPr>
      <w:r>
        <w:rPr>
          <w:rFonts w:ascii="Times New Roman" w:hAnsi="Times New Roman"/>
          <w:b w:val="0"/>
          <w:i w:val="0"/>
          <w:color w:val="000000"/>
          <w:sz w:val="28"/>
        </w:rPr>
        <w:t>Модальные глаголы в косвенной речи в настоящем и прошедшем времени.</w:t>
      </w:r>
    </w:p>
    <w:p>
      <w:pPr>
        <w:spacing w:before="0" w:after="0" w:line="264" w:lineRule="auto"/>
        <w:ind w:firstLine="600"/>
        <w:jc w:val="both"/>
      </w:pPr>
      <w:r>
        <w:rPr>
          <w:rFonts w:ascii="Times New Roman" w:hAnsi="Times New Roman"/>
          <w:b w:val="0"/>
          <w:i w:val="0"/>
          <w:color w:val="000000"/>
          <w:sz w:val="28"/>
        </w:rPr>
        <w:t>Неличные формы глагола (инфинитив, герундий, причастия настоящего и прошедшего времени).</w:t>
      </w:r>
    </w:p>
    <w:p>
      <w:pPr>
        <w:spacing w:before="0" w:after="0" w:line="264" w:lineRule="auto"/>
        <w:ind w:firstLine="600"/>
        <w:jc w:val="both"/>
      </w:pPr>
      <w:r>
        <w:rPr>
          <w:rFonts w:ascii="Times New Roman" w:hAnsi="Times New Roman"/>
          <w:b w:val="0"/>
          <w:i w:val="0"/>
          <w:color w:val="000000"/>
          <w:sz w:val="28"/>
        </w:rPr>
        <w:t>Наречия too – enough.</w:t>
      </w:r>
    </w:p>
    <w:p>
      <w:pPr>
        <w:spacing w:before="0" w:after="0" w:line="264" w:lineRule="auto"/>
        <w:ind w:firstLine="600"/>
        <w:jc w:val="both"/>
      </w:pPr>
      <w:r>
        <w:rPr>
          <w:rFonts w:ascii="Times New Roman" w:hAnsi="Times New Roman"/>
          <w:b w:val="0"/>
          <w:i w:val="0"/>
          <w:color w:val="000000"/>
          <w:sz w:val="28"/>
        </w:rPr>
        <w:t>Отрицательные местоимения no (и его производные nobody, nothing и другие), none.</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lineRule="auto"/>
        <w:ind w:firstLine="600"/>
        <w:jc w:val="both"/>
      </w:pPr>
      <w:r>
        <w:rPr>
          <w:rFonts w:ascii="Times New Roman" w:hAnsi="Times New Roman"/>
          <w:b w:val="0"/>
          <w:i w:val="0"/>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lineRule="auto"/>
        <w:ind w:firstLine="600"/>
        <w:jc w:val="both"/>
      </w:pPr>
      <w:r>
        <w:rPr>
          <w:rFonts w:ascii="Times New Roman" w:hAnsi="Times New Roman"/>
          <w:b w:val="0"/>
          <w:i w:val="0"/>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lineRule="auto"/>
        <w:ind w:firstLine="600"/>
        <w:jc w:val="both"/>
      </w:pPr>
      <w:r>
        <w:rPr>
          <w:rFonts w:ascii="Times New Roman" w:hAnsi="Times New Roman"/>
          <w:b w:val="0"/>
          <w:i w:val="0"/>
          <w:color w:val="000000"/>
          <w:sz w:val="28"/>
        </w:rPr>
        <w:t>Соблюдение нормы вежливости в межкультурном общении.</w:t>
      </w:r>
    </w:p>
    <w:p>
      <w:pPr>
        <w:spacing w:before="0" w:after="0" w:line="264" w:lineRule="auto"/>
        <w:ind w:firstLine="600"/>
        <w:jc w:val="both"/>
      </w:pPr>
      <w:r>
        <w:rPr>
          <w:rFonts w:ascii="Times New Roman" w:hAnsi="Times New Roman"/>
          <w:b w:val="0"/>
          <w:i w:val="0"/>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lineRule="auto"/>
        <w:ind w:firstLine="600"/>
        <w:jc w:val="both"/>
      </w:pPr>
      <w:r>
        <w:rPr>
          <w:rFonts w:ascii="Times New Roman" w:hAnsi="Times New Roman"/>
          <w:b w:val="0"/>
          <w:i w:val="0"/>
          <w:color w:val="000000"/>
          <w:sz w:val="28"/>
        </w:rPr>
        <w:t>Развитие умений:</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 (культурные явления, события, достопримечательности);</w:t>
      </w:r>
    </w:p>
    <w:p>
      <w:pPr>
        <w:spacing w:before="0" w:after="0" w:line="264" w:lineRule="auto"/>
        <w:ind w:firstLine="600"/>
        <w:jc w:val="both"/>
      </w:pPr>
      <w:r>
        <w:rPr>
          <w:rFonts w:ascii="Times New Roman" w:hAnsi="Times New Roman"/>
          <w:b w:val="0"/>
          <w:i w:val="0"/>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pPr>
        <w:spacing w:before="0" w:after="0" w:line="264" w:lineRule="auto"/>
        <w:ind w:firstLine="600"/>
        <w:jc w:val="both"/>
      </w:pPr>
      <w:r>
        <w:rPr>
          <w:rFonts w:ascii="Times New Roman" w:hAnsi="Times New Roman"/>
          <w:b w:val="0"/>
          <w:i w:val="0"/>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lineRule="auto"/>
        <w:ind w:firstLine="600"/>
        <w:jc w:val="both"/>
      </w:pPr>
      <w:r>
        <w:rPr>
          <w:rFonts w:ascii="Times New Roman" w:hAnsi="Times New Roman"/>
          <w:b w:val="0"/>
          <w:i w:val="0"/>
          <w:color w:val="000000"/>
          <w:sz w:val="28"/>
        </w:rPr>
        <w:t>Переспрашивать, просить повторить, уточняя значение незнакомых слов.</w:t>
      </w:r>
    </w:p>
    <w:p>
      <w:pPr>
        <w:spacing w:before="0" w:after="0" w:line="264" w:lineRule="auto"/>
        <w:ind w:firstLine="600"/>
        <w:jc w:val="both"/>
      </w:pPr>
      <w:r>
        <w:rPr>
          <w:rFonts w:ascii="Times New Roman" w:hAnsi="Times New Roman"/>
          <w:b w:val="0"/>
          <w:i w:val="0"/>
          <w:color w:val="000000"/>
          <w:sz w:val="28"/>
        </w:rPr>
        <w:t>Использование при формулировании собственных высказываний, ключевых слов, плана.</w:t>
      </w:r>
    </w:p>
    <w:p>
      <w:pPr>
        <w:spacing w:before="0" w:after="0" w:line="264" w:lineRule="auto"/>
        <w:ind w:firstLine="600"/>
        <w:jc w:val="both"/>
      </w:pPr>
      <w:r>
        <w:rPr>
          <w:rFonts w:ascii="Times New Roman" w:hAnsi="Times New Roman"/>
          <w:b w:val="0"/>
          <w:i w:val="0"/>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9 КЛАСС</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Коммуникативные умения</w:t>
      </w:r>
    </w:p>
    <w:p>
      <w:pPr>
        <w:spacing w:before="0" w:after="0" w:line="264" w:lineRule="auto"/>
        <w:ind w:firstLine="600"/>
        <w:jc w:val="both"/>
      </w:pPr>
      <w:r>
        <w:rPr>
          <w:rFonts w:ascii="Times New Roman" w:hAnsi="Times New Roman"/>
          <w:b w:val="0"/>
          <w:i w:val="0"/>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Взаимоотношения в семье и с друзьями. Конфликты и их разрешение.</w:t>
      </w:r>
    </w:p>
    <w:p>
      <w:pPr>
        <w:spacing w:before="0" w:after="0" w:line="264" w:lineRule="auto"/>
        <w:ind w:firstLine="600"/>
        <w:jc w:val="both"/>
      </w:pPr>
      <w:r>
        <w:rPr>
          <w:rFonts w:ascii="Times New Roman" w:hAnsi="Times New Roman"/>
          <w:b w:val="0"/>
          <w:i w:val="0"/>
          <w:color w:val="000000"/>
          <w:sz w:val="28"/>
        </w:rPr>
        <w:t>Внешность и характер человека (литературного персонажа).</w:t>
      </w:r>
    </w:p>
    <w:p>
      <w:pPr>
        <w:spacing w:before="0" w:after="0" w:line="264" w:lineRule="auto"/>
        <w:ind w:firstLine="600"/>
        <w:jc w:val="both"/>
      </w:pPr>
      <w:r>
        <w:rPr>
          <w:rFonts w:ascii="Times New Roman" w:hAnsi="Times New Roman"/>
          <w:b w:val="0"/>
          <w:i w:val="0"/>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pPr>
        <w:spacing w:before="0" w:after="0" w:line="264" w:lineRule="auto"/>
        <w:ind w:firstLine="600"/>
        <w:jc w:val="both"/>
      </w:pPr>
      <w:r>
        <w:rPr>
          <w:rFonts w:ascii="Times New Roman" w:hAnsi="Times New Roman"/>
          <w:b w:val="0"/>
          <w:i w:val="0"/>
          <w:color w:val="000000"/>
          <w:sz w:val="28"/>
        </w:rPr>
        <w:t>Здоровый образ жизни: режим труда и отдыха, фитнес, сбалансированное питание. Посещение врача.</w:t>
      </w:r>
    </w:p>
    <w:p>
      <w:pPr>
        <w:spacing w:before="0" w:after="0" w:line="264" w:lineRule="auto"/>
        <w:ind w:firstLine="600"/>
        <w:jc w:val="both"/>
      </w:pPr>
      <w:r>
        <w:rPr>
          <w:rFonts w:ascii="Times New Roman" w:hAnsi="Times New Roman"/>
          <w:b w:val="0"/>
          <w:i w:val="0"/>
          <w:color w:val="000000"/>
          <w:sz w:val="28"/>
        </w:rPr>
        <w:t>Покупки: одежда, обувь и продукты питания. Карманные деньги. Молодёжная мода.</w:t>
      </w:r>
    </w:p>
    <w:p>
      <w:pPr>
        <w:spacing w:before="0" w:after="0" w:line="264" w:lineRule="auto"/>
        <w:ind w:firstLine="600"/>
        <w:jc w:val="both"/>
      </w:pPr>
      <w:r>
        <w:rPr>
          <w:rFonts w:ascii="Times New Roman" w:hAnsi="Times New Roman"/>
          <w:b w:val="0"/>
          <w:i w:val="0"/>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lineRule="auto"/>
        <w:ind w:firstLine="600"/>
        <w:jc w:val="both"/>
      </w:pPr>
      <w:r>
        <w:rPr>
          <w:rFonts w:ascii="Times New Roman" w:hAnsi="Times New Roman"/>
          <w:b w:val="0"/>
          <w:i w:val="0"/>
          <w:color w:val="000000"/>
          <w:sz w:val="28"/>
        </w:rPr>
        <w:t>Виды отдыха в различное время года. Путешествия по России и иностранным странам. Транспорт.</w:t>
      </w:r>
    </w:p>
    <w:p>
      <w:pPr>
        <w:spacing w:before="0" w:after="0" w:line="264" w:lineRule="auto"/>
        <w:ind w:firstLine="600"/>
        <w:jc w:val="both"/>
      </w:pPr>
      <w:r>
        <w:rPr>
          <w:rFonts w:ascii="Times New Roman" w:hAnsi="Times New Roman"/>
          <w:b w:val="0"/>
          <w:i w:val="0"/>
          <w:color w:val="000000"/>
          <w:sz w:val="28"/>
        </w:rPr>
        <w:t>Природа: флора и фауна. Проблемы экологии. Защита окружающей среды. Климат, погода. Стихийные бедствия.</w:t>
      </w:r>
    </w:p>
    <w:p>
      <w:pPr>
        <w:spacing w:before="0" w:after="0" w:line="264" w:lineRule="auto"/>
        <w:ind w:firstLine="600"/>
        <w:jc w:val="both"/>
      </w:pPr>
      <w:r>
        <w:rPr>
          <w:rFonts w:ascii="Times New Roman" w:hAnsi="Times New Roman"/>
          <w:b w:val="0"/>
          <w:i w:val="0"/>
          <w:color w:val="000000"/>
          <w:sz w:val="28"/>
        </w:rPr>
        <w:t>Средства массовой информации (телевидение, радио, пресса, Интернет).</w:t>
      </w:r>
    </w:p>
    <w:p>
      <w:pPr>
        <w:spacing w:before="0" w:after="0" w:line="264" w:lineRule="auto"/>
        <w:ind w:firstLine="600"/>
        <w:jc w:val="both"/>
      </w:pPr>
      <w:r>
        <w:rPr>
          <w:rFonts w:ascii="Times New Roman" w:hAnsi="Times New Roman"/>
          <w:b w:val="0"/>
          <w:i w:val="0"/>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lineRule="auto"/>
        <w:ind w:firstLine="600"/>
        <w:jc w:val="both"/>
      </w:pPr>
      <w:r>
        <w:rPr>
          <w:rFonts w:ascii="Times New Roman" w:hAnsi="Times New Roman"/>
          <w:b w:val="0"/>
          <w:i w:val="0"/>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lineRule="auto"/>
        <w:ind w:firstLine="600"/>
        <w:jc w:val="both"/>
      </w:pPr>
      <w:r>
        <w:rPr>
          <w:rFonts w:ascii="Times New Roman" w:hAnsi="Times New Roman"/>
          <w:b w:val="0"/>
          <w:i/>
          <w:color w:val="000000"/>
          <w:sz w:val="28"/>
        </w:rPr>
        <w:t>Говорение</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диалогической речи,</w:t>
      </w:r>
      <w:r>
        <w:rPr>
          <w:rFonts w:ascii="Times New Roman" w:hAnsi="Times New Roman"/>
          <w:b w:val="0"/>
          <w:i w:val="0"/>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pPr>
        <w:spacing w:before="0" w:after="0" w:line="264" w:lineRule="auto"/>
        <w:ind w:firstLine="600"/>
        <w:jc w:val="both"/>
      </w:pPr>
      <w:r>
        <w:rPr>
          <w:rFonts w:ascii="Times New Roman" w:hAnsi="Times New Roman"/>
          <w:b w:val="0"/>
          <w:i w:val="0"/>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lineRule="auto"/>
        <w:ind w:firstLine="600"/>
        <w:jc w:val="both"/>
      </w:pPr>
      <w:r>
        <w:rPr>
          <w:rFonts w:ascii="Times New Roman" w:hAnsi="Times New Roman"/>
          <w:b w:val="0"/>
          <w:i w:val="0"/>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lineRule="auto"/>
        <w:ind w:firstLine="600"/>
        <w:jc w:val="both"/>
      </w:pPr>
      <w:r>
        <w:rPr>
          <w:rFonts w:ascii="Times New Roman" w:hAnsi="Times New Roman"/>
          <w:b w:val="0"/>
          <w:i w:val="0"/>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lineRule="auto"/>
        <w:ind w:firstLine="600"/>
        <w:jc w:val="both"/>
      </w:pPr>
      <w:r>
        <w:rPr>
          <w:rFonts w:ascii="Times New Roman" w:hAnsi="Times New Roman"/>
          <w:b w:val="0"/>
          <w:i w:val="0"/>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pPr>
        <w:spacing w:before="0" w:after="0" w:line="264" w:lineRule="auto"/>
        <w:ind w:firstLine="600"/>
        <w:jc w:val="both"/>
      </w:pPr>
      <w:r>
        <w:rPr>
          <w:rFonts w:ascii="Times New Roman" w:hAnsi="Times New Roman"/>
          <w:b w:val="0"/>
          <w:i w:val="0"/>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pPr>
        <w:spacing w:before="0" w:after="0" w:line="264" w:lineRule="auto"/>
        <w:ind w:firstLine="600"/>
        <w:jc w:val="both"/>
      </w:pPr>
      <w:r>
        <w:rPr>
          <w:rFonts w:ascii="Times New Roman" w:hAnsi="Times New Roman"/>
          <w:b w:val="0"/>
          <w:i w:val="0"/>
          <w:color w:val="000000"/>
          <w:sz w:val="28"/>
        </w:rPr>
        <w:t xml:space="preserve">Развитие коммуникативных умений </w:t>
      </w:r>
      <w:r>
        <w:rPr>
          <w:rFonts w:ascii="Times New Roman" w:hAnsi="Times New Roman"/>
          <w:b w:val="0"/>
          <w:i w:val="0"/>
          <w:color w:val="000000"/>
          <w:sz w:val="28"/>
          <w:u w:val="single"/>
        </w:rPr>
        <w:t>монологической речи</w:t>
      </w:r>
      <w:r>
        <w:rPr>
          <w:rFonts w:ascii="Times New Roman" w:hAnsi="Times New Roman"/>
          <w:b w:val="0"/>
          <w:i w:val="0"/>
          <w:color w:val="000000"/>
          <w:sz w:val="28"/>
        </w:rPr>
        <w:t>: создание устных связных монологических высказываний с использованием основных коммуникативных типов речи:</w:t>
      </w:r>
    </w:p>
    <w:p>
      <w:pPr>
        <w:spacing w:before="0" w:after="0" w:line="264" w:lineRule="auto"/>
        <w:ind w:firstLine="600"/>
        <w:jc w:val="both"/>
      </w:pPr>
      <w:r>
        <w:rPr>
          <w:rFonts w:ascii="Times New Roman" w:hAnsi="Times New Roman"/>
          <w:b w:val="0"/>
          <w:i w:val="0"/>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lineRule="auto"/>
        <w:ind w:firstLine="600"/>
        <w:jc w:val="both"/>
      </w:pPr>
      <w:r>
        <w:rPr>
          <w:rFonts w:ascii="Times New Roman" w:hAnsi="Times New Roman"/>
          <w:b w:val="0"/>
          <w:i w:val="0"/>
          <w:color w:val="000000"/>
          <w:sz w:val="28"/>
        </w:rPr>
        <w:t>повествование (сообщение);</w:t>
      </w:r>
    </w:p>
    <w:p>
      <w:pPr>
        <w:spacing w:before="0" w:after="0" w:line="264" w:lineRule="auto"/>
        <w:ind w:firstLine="600"/>
        <w:jc w:val="both"/>
      </w:pPr>
      <w:r>
        <w:rPr>
          <w:rFonts w:ascii="Times New Roman" w:hAnsi="Times New Roman"/>
          <w:b w:val="0"/>
          <w:i w:val="0"/>
          <w:color w:val="000000"/>
          <w:sz w:val="28"/>
        </w:rPr>
        <w:t>рассуждение;</w:t>
      </w:r>
    </w:p>
    <w:p>
      <w:pPr>
        <w:spacing w:before="0" w:after="0" w:line="264" w:lineRule="auto"/>
        <w:ind w:firstLine="600"/>
        <w:jc w:val="both"/>
      </w:pPr>
      <w:r>
        <w:rPr>
          <w:rFonts w:ascii="Times New Roman" w:hAnsi="Times New Roman"/>
          <w:b w:val="0"/>
          <w:i w:val="0"/>
          <w:color w:val="000000"/>
          <w:sz w:val="28"/>
        </w:rPr>
        <w:t>выражение и краткое аргументирование своего мнения по отношению к услышанному (прочитанному);</w:t>
      </w:r>
    </w:p>
    <w:p>
      <w:pPr>
        <w:spacing w:before="0" w:after="0" w:line="264" w:lineRule="auto"/>
        <w:ind w:firstLine="600"/>
        <w:jc w:val="both"/>
      </w:pPr>
      <w:r>
        <w:rPr>
          <w:rFonts w:ascii="Times New Roman" w:hAnsi="Times New Roman"/>
          <w:b w:val="0"/>
          <w:i w:val="0"/>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lineRule="auto"/>
        <w:ind w:firstLine="600"/>
        <w:jc w:val="both"/>
      </w:pPr>
      <w:r>
        <w:rPr>
          <w:rFonts w:ascii="Times New Roman" w:hAnsi="Times New Roman"/>
          <w:b w:val="0"/>
          <w:i w:val="0"/>
          <w:color w:val="000000"/>
          <w:sz w:val="28"/>
        </w:rPr>
        <w:t>составление рассказа по картинкам;</w:t>
      </w:r>
    </w:p>
    <w:p>
      <w:pPr>
        <w:spacing w:before="0" w:after="0" w:line="264" w:lineRule="auto"/>
        <w:ind w:firstLine="600"/>
        <w:jc w:val="both"/>
      </w:pPr>
      <w:r>
        <w:rPr>
          <w:rFonts w:ascii="Times New Roman" w:hAnsi="Times New Roman"/>
          <w:b w:val="0"/>
          <w:i w:val="0"/>
          <w:color w:val="000000"/>
          <w:sz w:val="28"/>
        </w:rPr>
        <w:t>изложение результатов выполненной проектной работы.</w:t>
      </w:r>
    </w:p>
    <w:p>
      <w:pPr>
        <w:spacing w:before="0" w:after="0" w:line="264" w:lineRule="auto"/>
        <w:ind w:firstLine="600"/>
        <w:jc w:val="both"/>
      </w:pPr>
      <w:r>
        <w:rPr>
          <w:rFonts w:ascii="Times New Roman" w:hAnsi="Times New Roman"/>
          <w:b w:val="0"/>
          <w:i w:val="0"/>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pPr>
        <w:spacing w:before="0" w:after="0" w:line="264" w:lineRule="auto"/>
        <w:ind w:firstLine="600"/>
        <w:jc w:val="both"/>
      </w:pPr>
      <w:r>
        <w:rPr>
          <w:rFonts w:ascii="Times New Roman" w:hAnsi="Times New Roman"/>
          <w:b w:val="0"/>
          <w:i w:val="0"/>
          <w:color w:val="000000"/>
          <w:sz w:val="28"/>
        </w:rPr>
        <w:t>Объём монологического высказывания – 10–12 фраз.</w:t>
      </w:r>
    </w:p>
    <w:p>
      <w:pPr>
        <w:spacing w:before="0" w:after="0" w:line="264" w:lineRule="auto"/>
        <w:ind w:firstLine="600"/>
        <w:jc w:val="both"/>
      </w:pPr>
      <w:r>
        <w:rPr>
          <w:rFonts w:ascii="Times New Roman" w:hAnsi="Times New Roman"/>
          <w:b w:val="0"/>
          <w:i/>
          <w:color w:val="000000"/>
          <w:sz w:val="28"/>
        </w:rPr>
        <w:t>Аудирование</w:t>
      </w:r>
    </w:p>
    <w:p>
      <w:pPr>
        <w:spacing w:before="0" w:after="0" w:line="264" w:lineRule="auto"/>
        <w:ind w:firstLine="600"/>
        <w:jc w:val="both"/>
      </w:pPr>
      <w:r>
        <w:rPr>
          <w:rFonts w:ascii="Times New Roman" w:hAnsi="Times New Roman"/>
          <w:b w:val="0"/>
          <w:i w:val="0"/>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pPr>
        <w:spacing w:before="0" w:after="0" w:line="264" w:lineRule="auto"/>
        <w:ind w:firstLine="600"/>
        <w:jc w:val="both"/>
      </w:pPr>
      <w:r>
        <w:rPr>
          <w:rFonts w:ascii="Times New Roman" w:hAnsi="Times New Roman"/>
          <w:b w:val="0"/>
          <w:i w:val="0"/>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lineRule="auto"/>
        <w:ind w:firstLine="600"/>
        <w:jc w:val="both"/>
      </w:pPr>
      <w:r>
        <w:rPr>
          <w:rFonts w:ascii="Times New Roman" w:hAnsi="Times New Roman"/>
          <w:b w:val="0"/>
          <w:i w:val="0"/>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lineRule="auto"/>
        <w:ind w:firstLine="600"/>
        <w:jc w:val="both"/>
      </w:pPr>
      <w:r>
        <w:rPr>
          <w:rFonts w:ascii="Times New Roman" w:hAnsi="Times New Roman"/>
          <w:b w:val="0"/>
          <w:i w:val="0"/>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lineRule="auto"/>
        <w:ind w:firstLine="600"/>
        <w:jc w:val="both"/>
      </w:pPr>
      <w:r>
        <w:rPr>
          <w:rFonts w:ascii="Times New Roman" w:hAnsi="Times New Roman"/>
          <w:b w:val="0"/>
          <w:i w:val="0"/>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lineRule="auto"/>
        <w:ind w:firstLine="600"/>
        <w:jc w:val="both"/>
      </w:pPr>
      <w:r>
        <w:rPr>
          <w:rFonts w:ascii="Times New Roman" w:hAnsi="Times New Roman"/>
          <w:b w:val="0"/>
          <w:i w:val="0"/>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lineRule="auto"/>
        <w:ind w:firstLine="600"/>
        <w:jc w:val="both"/>
      </w:pPr>
      <w:r>
        <w:rPr>
          <w:rFonts w:ascii="Times New Roman" w:hAnsi="Times New Roman"/>
          <w:b w:val="0"/>
          <w:i w:val="0"/>
          <w:color w:val="000000"/>
          <w:sz w:val="28"/>
        </w:rPr>
        <w:t>Время звучания текста (текстов) для аудирования – до 2 минут.</w:t>
      </w:r>
    </w:p>
    <w:p>
      <w:pPr>
        <w:spacing w:before="0" w:after="0" w:line="264" w:lineRule="auto"/>
        <w:ind w:firstLine="600"/>
        <w:jc w:val="both"/>
      </w:pPr>
      <w:r>
        <w:rPr>
          <w:rFonts w:ascii="Times New Roman" w:hAnsi="Times New Roman"/>
          <w:b w:val="0"/>
          <w:i/>
          <w:color w:val="000000"/>
          <w:sz w:val="28"/>
        </w:rPr>
        <w:t>Смысловое чтение</w:t>
      </w:r>
    </w:p>
    <w:p>
      <w:pPr>
        <w:spacing w:before="0" w:after="0" w:line="264" w:lineRule="auto"/>
        <w:ind w:firstLine="600"/>
        <w:jc w:val="both"/>
      </w:pPr>
      <w:r>
        <w:rPr>
          <w:rFonts w:ascii="Times New Roman" w:hAnsi="Times New Roman"/>
          <w:b w:val="0"/>
          <w:i w:val="0"/>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pPr>
        <w:spacing w:before="0" w:after="0" w:line="264" w:lineRule="auto"/>
        <w:ind w:firstLine="600"/>
        <w:jc w:val="both"/>
      </w:pPr>
      <w:r>
        <w:rPr>
          <w:rFonts w:ascii="Times New Roman" w:hAnsi="Times New Roman"/>
          <w:b w:val="0"/>
          <w:i w:val="0"/>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lineRule="auto"/>
        <w:ind w:firstLine="600"/>
        <w:jc w:val="both"/>
      </w:pPr>
      <w:r>
        <w:rPr>
          <w:rFonts w:ascii="Times New Roman" w:hAnsi="Times New Roman"/>
          <w:b w:val="0"/>
          <w:i w:val="0"/>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lineRule="auto"/>
        <w:ind w:firstLine="600"/>
        <w:jc w:val="both"/>
      </w:pPr>
      <w:r>
        <w:rPr>
          <w:rFonts w:ascii="Times New Roman" w:hAnsi="Times New Roman"/>
          <w:b w:val="0"/>
          <w:i w:val="0"/>
          <w:color w:val="000000"/>
          <w:sz w:val="28"/>
        </w:rPr>
        <w:t>Чтение несплошных текстов (таблиц, диаграмм, схем) и понимание представленной в них информации.</w:t>
      </w:r>
    </w:p>
    <w:p>
      <w:pPr>
        <w:spacing w:before="0" w:after="0" w:line="264" w:lineRule="auto"/>
        <w:ind w:firstLine="600"/>
        <w:jc w:val="both"/>
      </w:pPr>
      <w:r>
        <w:rPr>
          <w:rFonts w:ascii="Times New Roman" w:hAnsi="Times New Roman"/>
          <w:b w:val="0"/>
          <w:i w:val="0"/>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pPr>
        <w:spacing w:before="0" w:after="0" w:line="264" w:lineRule="auto"/>
        <w:ind w:firstLine="600"/>
        <w:jc w:val="both"/>
      </w:pPr>
      <w:r>
        <w:rPr>
          <w:rFonts w:ascii="Times New Roman" w:hAnsi="Times New Roman"/>
          <w:b w:val="0"/>
          <w:i w:val="0"/>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lineRule="auto"/>
        <w:ind w:firstLine="600"/>
        <w:jc w:val="both"/>
      </w:pPr>
      <w:r>
        <w:rPr>
          <w:rFonts w:ascii="Times New Roman" w:hAnsi="Times New Roman"/>
          <w:b w:val="0"/>
          <w:i w:val="0"/>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lineRule="auto"/>
        <w:ind w:firstLine="600"/>
        <w:jc w:val="both"/>
      </w:pPr>
      <w:r>
        <w:rPr>
          <w:rFonts w:ascii="Times New Roman" w:hAnsi="Times New Roman"/>
          <w:b w:val="0"/>
          <w:i w:val="0"/>
          <w:color w:val="000000"/>
          <w:sz w:val="28"/>
        </w:rPr>
        <w:t>Объём текста (текстов) для чтения – 500–600 слов.</w:t>
      </w:r>
    </w:p>
    <w:p>
      <w:pPr>
        <w:spacing w:before="0" w:after="0" w:line="264" w:lineRule="auto"/>
        <w:ind w:firstLine="600"/>
        <w:jc w:val="both"/>
      </w:pPr>
      <w:r>
        <w:rPr>
          <w:rFonts w:ascii="Times New Roman" w:hAnsi="Times New Roman"/>
          <w:b w:val="0"/>
          <w:i/>
          <w:color w:val="000000"/>
          <w:sz w:val="28"/>
        </w:rPr>
        <w:t>Письменная речь</w:t>
      </w:r>
    </w:p>
    <w:p>
      <w:pPr>
        <w:spacing w:before="0" w:after="0" w:line="264" w:lineRule="auto"/>
        <w:ind w:firstLine="600"/>
        <w:jc w:val="both"/>
      </w:pPr>
      <w:r>
        <w:rPr>
          <w:rFonts w:ascii="Times New Roman" w:hAnsi="Times New Roman"/>
          <w:b w:val="0"/>
          <w:i w:val="0"/>
          <w:color w:val="000000"/>
          <w:sz w:val="28"/>
        </w:rPr>
        <w:t>Развитие умений письменной речи:</w:t>
      </w:r>
    </w:p>
    <w:p>
      <w:pPr>
        <w:spacing w:before="0" w:after="0" w:line="264" w:lineRule="auto"/>
        <w:ind w:firstLine="600"/>
        <w:jc w:val="both"/>
      </w:pPr>
      <w:r>
        <w:rPr>
          <w:rFonts w:ascii="Times New Roman" w:hAnsi="Times New Roman"/>
          <w:b w:val="0"/>
          <w:i w:val="0"/>
          <w:color w:val="000000"/>
          <w:sz w:val="28"/>
        </w:rPr>
        <w:t>составление плана (тезисов) устного или письменного сообщения;</w:t>
      </w:r>
    </w:p>
    <w:p>
      <w:pPr>
        <w:spacing w:before="0" w:after="0" w:line="264" w:lineRule="auto"/>
        <w:ind w:firstLine="600"/>
        <w:jc w:val="both"/>
      </w:pPr>
      <w:r>
        <w:rPr>
          <w:rFonts w:ascii="Times New Roman" w:hAnsi="Times New Roman"/>
          <w:b w:val="0"/>
          <w:i w:val="0"/>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pPr>
        <w:spacing w:before="0" w:after="0" w:line="264" w:lineRule="auto"/>
        <w:ind w:firstLine="600"/>
        <w:jc w:val="both"/>
      </w:pPr>
      <w:r>
        <w:rPr>
          <w:rFonts w:ascii="Times New Roman" w:hAnsi="Times New Roman"/>
          <w:b w:val="0"/>
          <w:i w:val="0"/>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pPr>
        <w:spacing w:before="0" w:after="0" w:line="264" w:lineRule="auto"/>
        <w:ind w:firstLine="600"/>
        <w:jc w:val="both"/>
      </w:pPr>
      <w:r>
        <w:rPr>
          <w:rFonts w:ascii="Times New Roman" w:hAnsi="Times New Roman"/>
          <w:b w:val="0"/>
          <w:i w:val="0"/>
          <w:color w:val="000000"/>
          <w:sz w:val="28"/>
        </w:rPr>
        <w:t>заполнение таблицы с краткой фиксацией содержания прочитанного (прослушанного) текста;</w:t>
      </w:r>
    </w:p>
    <w:p>
      <w:pPr>
        <w:spacing w:before="0" w:after="0" w:line="264" w:lineRule="auto"/>
        <w:ind w:firstLine="600"/>
        <w:jc w:val="both"/>
      </w:pPr>
      <w:r>
        <w:rPr>
          <w:rFonts w:ascii="Times New Roman" w:hAnsi="Times New Roman"/>
          <w:b w:val="0"/>
          <w:i w:val="0"/>
          <w:color w:val="000000"/>
          <w:sz w:val="28"/>
        </w:rPr>
        <w:t>преобразование таблицы, схемы в текстовый вариант представления информации;</w:t>
      </w:r>
    </w:p>
    <w:p>
      <w:pPr>
        <w:spacing w:before="0" w:after="0" w:line="264" w:lineRule="auto"/>
        <w:ind w:firstLine="600"/>
        <w:jc w:val="both"/>
      </w:pPr>
      <w:r>
        <w:rPr>
          <w:rFonts w:ascii="Times New Roman" w:hAnsi="Times New Roman"/>
          <w:b w:val="0"/>
          <w:i w:val="0"/>
          <w:color w:val="000000"/>
          <w:sz w:val="28"/>
        </w:rPr>
        <w:t>письменное представление результатов выполненной проектной работы (объём – 100–120 слов).</w:t>
      </w:r>
    </w:p>
    <w:p>
      <w:pPr>
        <w:spacing w:before="0" w:after="0" w:line="264" w:lineRule="auto"/>
        <w:ind w:firstLine="600"/>
        <w:jc w:val="both"/>
      </w:pPr>
      <w:r>
        <w:rPr>
          <w:rFonts w:ascii="Times New Roman" w:hAnsi="Times New Roman"/>
          <w:b/>
          <w:i w:val="0"/>
          <w:color w:val="000000"/>
          <w:sz w:val="28"/>
        </w:rPr>
        <w:t>Языковые знания и умения</w:t>
      </w:r>
    </w:p>
    <w:p>
      <w:pPr>
        <w:spacing w:before="0" w:after="0" w:line="264" w:lineRule="auto"/>
        <w:ind w:firstLine="600"/>
        <w:jc w:val="both"/>
      </w:pPr>
      <w:r>
        <w:rPr>
          <w:rFonts w:ascii="Times New Roman" w:hAnsi="Times New Roman"/>
          <w:b w:val="0"/>
          <w:i/>
          <w:color w:val="000000"/>
          <w:sz w:val="28"/>
        </w:rPr>
        <w:t>Фонетическая сторона речи</w:t>
      </w:r>
    </w:p>
    <w:p>
      <w:pPr>
        <w:spacing w:before="0" w:after="0" w:line="264" w:lineRule="auto"/>
        <w:ind w:firstLine="600"/>
        <w:jc w:val="both"/>
      </w:pPr>
      <w:r>
        <w:rPr>
          <w:rFonts w:ascii="Times New Roman" w:hAnsi="Times New Roman"/>
          <w:b w:val="0"/>
          <w:i w:val="0"/>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Выражение модального значения, чувства и эмоции.</w:t>
      </w:r>
    </w:p>
    <w:p>
      <w:pPr>
        <w:spacing w:before="0" w:after="0" w:line="264" w:lineRule="auto"/>
        <w:ind w:firstLine="600"/>
        <w:jc w:val="both"/>
      </w:pPr>
      <w:r>
        <w:rPr>
          <w:rFonts w:ascii="Times New Roman" w:hAnsi="Times New Roman"/>
          <w:b w:val="0"/>
          <w:i w:val="0"/>
          <w:color w:val="000000"/>
          <w:sz w:val="28"/>
        </w:rPr>
        <w:t>Различение на слух британского и американского вариантов произношения в прослушанных текстах или услышанных высказываниях.</w:t>
      </w:r>
    </w:p>
    <w:p>
      <w:pPr>
        <w:spacing w:before="0" w:after="0" w:line="264" w:lineRule="auto"/>
        <w:ind w:firstLine="600"/>
        <w:jc w:val="both"/>
      </w:pPr>
      <w:r>
        <w:rPr>
          <w:rFonts w:ascii="Times New Roman" w:hAnsi="Times New Roman"/>
          <w:b w:val="0"/>
          <w:i w:val="0"/>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lineRule="auto"/>
        <w:ind w:firstLine="600"/>
        <w:jc w:val="both"/>
      </w:pPr>
      <w:r>
        <w:rPr>
          <w:rFonts w:ascii="Times New Roman" w:hAnsi="Times New Roman"/>
          <w:b w:val="0"/>
          <w:i w:val="0"/>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lineRule="auto"/>
        <w:ind w:firstLine="600"/>
        <w:jc w:val="both"/>
      </w:pPr>
      <w:r>
        <w:rPr>
          <w:rFonts w:ascii="Times New Roman" w:hAnsi="Times New Roman"/>
          <w:b w:val="0"/>
          <w:i w:val="0"/>
          <w:color w:val="000000"/>
          <w:sz w:val="28"/>
        </w:rPr>
        <w:t>Объём текста для чтения вслух – до 110 слов.</w:t>
      </w:r>
    </w:p>
    <w:p>
      <w:pPr>
        <w:spacing w:before="0" w:after="0" w:line="264" w:lineRule="auto"/>
        <w:ind w:firstLine="600"/>
        <w:jc w:val="both"/>
      </w:pPr>
      <w:r>
        <w:rPr>
          <w:rFonts w:ascii="Times New Roman" w:hAnsi="Times New Roman"/>
          <w:b w:val="0"/>
          <w:i/>
          <w:color w:val="000000"/>
          <w:sz w:val="28"/>
        </w:rPr>
        <w:t>Графика, орфография и пунктуация</w:t>
      </w:r>
    </w:p>
    <w:p>
      <w:pPr>
        <w:spacing w:before="0" w:after="0" w:line="264" w:lineRule="auto"/>
        <w:ind w:firstLine="600"/>
        <w:jc w:val="both"/>
      </w:pPr>
      <w:r>
        <w:rPr>
          <w:rFonts w:ascii="Times New Roman" w:hAnsi="Times New Roman"/>
          <w:b w:val="0"/>
          <w:i w:val="0"/>
          <w:color w:val="000000"/>
          <w:sz w:val="28"/>
        </w:rPr>
        <w:t>Правильное написание изученных слов.</w:t>
      </w:r>
    </w:p>
    <w:p>
      <w:pPr>
        <w:spacing w:before="0" w:after="0" w:line="264" w:lineRule="auto"/>
        <w:ind w:firstLine="600"/>
        <w:jc w:val="both"/>
      </w:pPr>
      <w:r>
        <w:rPr>
          <w:rFonts w:ascii="Times New Roman" w:hAnsi="Times New Roman"/>
          <w:b w:val="0"/>
          <w:i w:val="0"/>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pPr>
        <w:spacing w:before="0" w:after="0" w:line="264" w:lineRule="auto"/>
        <w:ind w:firstLine="600"/>
        <w:jc w:val="both"/>
      </w:pPr>
      <w:r>
        <w:rPr>
          <w:rFonts w:ascii="Times New Roman" w:hAnsi="Times New Roman"/>
          <w:b w:val="0"/>
          <w:i w:val="0"/>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lineRule="auto"/>
        <w:ind w:firstLine="600"/>
        <w:jc w:val="both"/>
      </w:pPr>
      <w:r>
        <w:rPr>
          <w:rFonts w:ascii="Times New Roman" w:hAnsi="Times New Roman"/>
          <w:b w:val="0"/>
          <w:i/>
          <w:color w:val="000000"/>
          <w:sz w:val="28"/>
        </w:rPr>
        <w:t>Лексическая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lineRule="auto"/>
        <w:ind w:firstLine="600"/>
        <w:jc w:val="both"/>
      </w:pPr>
      <w:r>
        <w:rPr>
          <w:rFonts w:ascii="Times New Roman" w:hAnsi="Times New Roman"/>
          <w:b w:val="0"/>
          <w:i w:val="0"/>
          <w:color w:val="000000"/>
          <w:sz w:val="28"/>
        </w:rPr>
        <w:t>Основные способы словообразования:</w:t>
      </w:r>
    </w:p>
    <w:p>
      <w:pPr>
        <w:spacing w:before="0" w:after="0" w:line="264" w:lineRule="auto"/>
        <w:ind w:firstLine="600"/>
        <w:jc w:val="both"/>
      </w:pPr>
      <w:r>
        <w:rPr>
          <w:rFonts w:ascii="Times New Roman" w:hAnsi="Times New Roman"/>
          <w:b w:val="0"/>
          <w:i w:val="0"/>
          <w:color w:val="000000"/>
          <w:sz w:val="28"/>
        </w:rPr>
        <w:t>аффиксация:</w:t>
      </w:r>
    </w:p>
    <w:p>
      <w:pPr>
        <w:spacing w:before="0" w:after="0" w:line="264" w:lineRule="auto"/>
        <w:ind w:firstLine="600"/>
        <w:jc w:val="both"/>
      </w:pPr>
      <w:r>
        <w:rPr>
          <w:rFonts w:ascii="Times New Roman" w:hAnsi="Times New Roman"/>
          <w:b w:val="0"/>
          <w:i w:val="0"/>
          <w:color w:val="000000"/>
          <w:sz w:val="28"/>
        </w:rPr>
        <w:t>глаголов с помощью префиксов under-, over-, dis-, mis-;</w:t>
      </w:r>
    </w:p>
    <w:p>
      <w:pPr>
        <w:spacing w:before="0" w:after="0" w:line="264" w:lineRule="auto"/>
        <w:ind w:firstLine="600"/>
        <w:jc w:val="both"/>
      </w:pPr>
      <w:r>
        <w:rPr>
          <w:rFonts w:ascii="Times New Roman" w:hAnsi="Times New Roman"/>
          <w:b w:val="0"/>
          <w:i w:val="0"/>
          <w:color w:val="000000"/>
          <w:sz w:val="28"/>
        </w:rPr>
        <w:t>имён прилагательных с помощью суффиксов -able/-ible;</w:t>
      </w:r>
    </w:p>
    <w:p>
      <w:pPr>
        <w:spacing w:before="0" w:after="0" w:line="264" w:lineRule="auto"/>
        <w:ind w:firstLine="600"/>
        <w:jc w:val="both"/>
      </w:pPr>
      <w:r>
        <w:rPr>
          <w:rFonts w:ascii="Times New Roman" w:hAnsi="Times New Roman"/>
          <w:b w:val="0"/>
          <w:i w:val="0"/>
          <w:color w:val="000000"/>
          <w:sz w:val="28"/>
        </w:rPr>
        <w:t>имён существительных с помощью отрицательных префиксов in-/im-;</w:t>
      </w:r>
    </w:p>
    <w:p>
      <w:pPr>
        <w:spacing w:before="0" w:after="0" w:line="264" w:lineRule="auto"/>
        <w:ind w:firstLine="600"/>
        <w:jc w:val="both"/>
      </w:pPr>
      <w:r>
        <w:rPr>
          <w:rFonts w:ascii="Times New Roman" w:hAnsi="Times New Roman"/>
          <w:b w:val="0"/>
          <w:i w:val="0"/>
          <w:color w:val="000000"/>
          <w:sz w:val="28"/>
        </w:rPr>
        <w:t>словосложение:</w:t>
      </w:r>
    </w:p>
    <w:p>
      <w:pPr>
        <w:spacing w:before="0" w:after="0" w:line="264" w:lineRule="auto"/>
        <w:ind w:firstLine="600"/>
        <w:jc w:val="both"/>
      </w:pPr>
      <w:r>
        <w:rPr>
          <w:rFonts w:ascii="Times New Roman" w:hAnsi="Times New Roman"/>
          <w:b w:val="0"/>
          <w:i w:val="0"/>
          <w:color w:val="000000"/>
          <w:sz w:val="28"/>
        </w:rPr>
        <w:t>образование сложных существительных путём соединения основы числительного с основой существительного с добавлением суффикса -ed (eight-legged);</w:t>
      </w:r>
    </w:p>
    <w:p>
      <w:pPr>
        <w:spacing w:before="0" w:after="0" w:line="264" w:lineRule="auto"/>
        <w:ind w:firstLine="600"/>
        <w:jc w:val="both"/>
      </w:pPr>
      <w:r>
        <w:rPr>
          <w:rFonts w:ascii="Times New Roman" w:hAnsi="Times New Roman"/>
          <w:b w:val="0"/>
          <w:i w:val="0"/>
          <w:color w:val="000000"/>
          <w:sz w:val="28"/>
        </w:rPr>
        <w:t>образование сложных существительных путём соединения основ существительных с предлогом (father-in-law);</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основы прилагательного с основой причастия настоящего времени (nice-looking);</w:t>
      </w:r>
    </w:p>
    <w:p>
      <w:pPr>
        <w:spacing w:before="0" w:after="0" w:line="264" w:lineRule="auto"/>
        <w:ind w:firstLine="600"/>
        <w:jc w:val="both"/>
      </w:pPr>
      <w:r>
        <w:rPr>
          <w:rFonts w:ascii="Times New Roman" w:hAnsi="Times New Roman"/>
          <w:b w:val="0"/>
          <w:i w:val="0"/>
          <w:color w:val="000000"/>
          <w:sz w:val="28"/>
        </w:rPr>
        <w:t>образование сложных прилагательных путём соединения основы прилагательного с основой причастия прошедшего времени (well-behaved);</w:t>
      </w:r>
    </w:p>
    <w:p>
      <w:pPr>
        <w:spacing w:before="0" w:after="0" w:line="264" w:lineRule="auto"/>
        <w:ind w:firstLine="600"/>
        <w:jc w:val="both"/>
      </w:pPr>
      <w:r>
        <w:rPr>
          <w:rFonts w:ascii="Times New Roman" w:hAnsi="Times New Roman"/>
          <w:b w:val="0"/>
          <w:i w:val="0"/>
          <w:color w:val="000000"/>
          <w:sz w:val="28"/>
        </w:rPr>
        <w:t>конверсия:</w:t>
      </w:r>
    </w:p>
    <w:p>
      <w:pPr>
        <w:spacing w:before="0" w:after="0" w:line="264" w:lineRule="auto"/>
        <w:ind w:firstLine="600"/>
        <w:jc w:val="both"/>
      </w:pPr>
      <w:r>
        <w:rPr>
          <w:rFonts w:ascii="Times New Roman" w:hAnsi="Times New Roman"/>
          <w:b w:val="0"/>
          <w:i w:val="0"/>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Различные средства связи в тексте для обеспечения его целостности (firstly, however, finally, at last, etc.).</w:t>
      </w:r>
    </w:p>
    <w:p>
      <w:pPr>
        <w:spacing w:before="0" w:after="0" w:line="264" w:lineRule="auto"/>
        <w:ind w:firstLine="600"/>
        <w:jc w:val="both"/>
      </w:pPr>
      <w:r>
        <w:rPr>
          <w:rFonts w:ascii="Times New Roman" w:hAnsi="Times New Roman"/>
          <w:b w:val="0"/>
          <w:i/>
          <w:color w:val="000000"/>
          <w:sz w:val="28"/>
        </w:rPr>
        <w:t>Грамматическая сторона речи</w:t>
      </w:r>
    </w:p>
    <w:p>
      <w:pPr>
        <w:spacing w:before="0" w:after="0" w:line="264" w:lineRule="auto"/>
        <w:ind w:firstLine="600"/>
        <w:jc w:val="both"/>
      </w:pPr>
      <w:r>
        <w:rPr>
          <w:rFonts w:ascii="Times New Roman" w:hAnsi="Times New Roman"/>
          <w:b w:val="0"/>
          <w:i w:val="0"/>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 (I want to have my hair cut.).</w:t>
      </w:r>
    </w:p>
    <w:p>
      <w:pPr>
        <w:spacing w:before="0" w:after="0" w:line="264" w:lineRule="auto"/>
        <w:ind w:firstLine="600"/>
        <w:jc w:val="both"/>
      </w:pPr>
      <w:r>
        <w:rPr>
          <w:rFonts w:ascii="Times New Roman" w:hAnsi="Times New Roman"/>
          <w:b w:val="0"/>
          <w:i w:val="0"/>
          <w:color w:val="000000"/>
          <w:sz w:val="28"/>
        </w:rPr>
        <w:t>Условные предложения нереального характера (Conditional II).</w:t>
      </w:r>
    </w:p>
    <w:p>
      <w:pPr>
        <w:spacing w:before="0" w:after="0" w:line="264" w:lineRule="auto"/>
        <w:ind w:firstLine="600"/>
        <w:jc w:val="both"/>
      </w:pPr>
      <w:r>
        <w:rPr>
          <w:rFonts w:ascii="Times New Roman" w:hAnsi="Times New Roman"/>
          <w:b w:val="0"/>
          <w:i w:val="0"/>
          <w:color w:val="000000"/>
          <w:sz w:val="28"/>
        </w:rPr>
        <w:t>Конструкции для выражения предпочтения I prefer …/I’d prefer …/I’d rather ….</w:t>
      </w:r>
    </w:p>
    <w:p>
      <w:pPr>
        <w:spacing w:before="0" w:after="0" w:line="264" w:lineRule="auto"/>
        <w:ind w:firstLine="600"/>
        <w:jc w:val="both"/>
      </w:pPr>
      <w:r>
        <w:rPr>
          <w:rFonts w:ascii="Times New Roman" w:hAnsi="Times New Roman"/>
          <w:b w:val="0"/>
          <w:i w:val="0"/>
          <w:color w:val="000000"/>
          <w:sz w:val="28"/>
        </w:rPr>
        <w:t>Конструкция I wish ….</w:t>
      </w:r>
    </w:p>
    <w:p>
      <w:pPr>
        <w:spacing w:before="0" w:after="0" w:line="264" w:lineRule="auto"/>
        <w:ind w:firstLine="600"/>
        <w:jc w:val="both"/>
      </w:pPr>
      <w:r>
        <w:rPr>
          <w:rFonts w:ascii="Times New Roman" w:hAnsi="Times New Roman"/>
          <w:b w:val="0"/>
          <w:i w:val="0"/>
          <w:color w:val="000000"/>
          <w:sz w:val="28"/>
        </w:rPr>
        <w:t>Предложения с конструкцией either … or, neither … nor.</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pPr>
        <w:spacing w:before="0" w:after="0" w:line="264" w:lineRule="auto"/>
        <w:ind w:firstLine="600"/>
        <w:jc w:val="both"/>
      </w:pPr>
      <w:r>
        <w:rPr>
          <w:rFonts w:ascii="Times New Roman" w:hAnsi="Times New Roman"/>
          <w:b w:val="0"/>
          <w:i w:val="0"/>
          <w:color w:val="000000"/>
          <w:sz w:val="28"/>
        </w:rPr>
        <w:t>Порядок следования имён прилагательных (nice long blond hair).</w:t>
      </w:r>
    </w:p>
    <w:p>
      <w:pPr>
        <w:spacing w:before="0" w:after="0" w:line="264" w:lineRule="auto"/>
        <w:ind w:firstLine="600"/>
        <w:jc w:val="both"/>
      </w:pPr>
      <w:r>
        <w:rPr>
          <w:rFonts w:ascii="Times New Roman" w:hAnsi="Times New Roman"/>
          <w:b/>
          <w:i w:val="0"/>
          <w:color w:val="000000"/>
          <w:sz w:val="28"/>
        </w:rPr>
        <w:t>Социокультурные знания и умения</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pPr>
        <w:spacing w:before="0" w:after="0" w:line="264" w:lineRule="auto"/>
        <w:ind w:firstLine="600"/>
        <w:jc w:val="both"/>
      </w:pPr>
      <w:r>
        <w:rPr>
          <w:rFonts w:ascii="Times New Roman" w:hAnsi="Times New Roman"/>
          <w:b w:val="0"/>
          <w:i w:val="0"/>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pPr>
        <w:spacing w:before="0" w:after="0" w:line="264" w:lineRule="auto"/>
        <w:ind w:firstLine="600"/>
        <w:jc w:val="both"/>
      </w:pPr>
      <w:r>
        <w:rPr>
          <w:rFonts w:ascii="Times New Roman" w:hAnsi="Times New Roman"/>
          <w:b w:val="0"/>
          <w:i w:val="0"/>
          <w:color w:val="000000"/>
          <w:sz w:val="28"/>
        </w:rPr>
        <w:t>Формирование элементарного представление о различных вариантах английского языка.</w:t>
      </w:r>
    </w:p>
    <w:p>
      <w:pPr>
        <w:spacing w:before="0" w:after="0" w:line="264" w:lineRule="auto"/>
        <w:ind w:firstLine="600"/>
        <w:jc w:val="both"/>
      </w:pPr>
      <w:r>
        <w:rPr>
          <w:rFonts w:ascii="Times New Roman" w:hAnsi="Times New Roman"/>
          <w:b w:val="0"/>
          <w:i w:val="0"/>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pPr>
        <w:spacing w:before="0" w:after="0" w:line="264" w:lineRule="auto"/>
        <w:ind w:firstLine="600"/>
        <w:jc w:val="both"/>
      </w:pPr>
      <w:r>
        <w:rPr>
          <w:rFonts w:ascii="Times New Roman" w:hAnsi="Times New Roman"/>
          <w:b w:val="0"/>
          <w:i w:val="0"/>
          <w:color w:val="000000"/>
          <w:sz w:val="28"/>
        </w:rPr>
        <w:t xml:space="preserve">Соблюдение норм вежливости в межкультурном общении. </w:t>
      </w:r>
    </w:p>
    <w:p>
      <w:pPr>
        <w:spacing w:before="0" w:after="0" w:line="264" w:lineRule="auto"/>
        <w:ind w:firstLine="600"/>
        <w:jc w:val="both"/>
      </w:pPr>
      <w:r>
        <w:rPr>
          <w:rFonts w:ascii="Times New Roman" w:hAnsi="Times New Roman"/>
          <w:b w:val="0"/>
          <w:i w:val="0"/>
          <w:color w:val="000000"/>
          <w:sz w:val="28"/>
        </w:rPr>
        <w:t>Развитие умений:</w:t>
      </w:r>
    </w:p>
    <w:p>
      <w:pPr>
        <w:spacing w:before="0" w:after="0" w:line="264" w:lineRule="auto"/>
        <w:ind w:firstLine="600"/>
        <w:jc w:val="both"/>
      </w:pPr>
      <w:r>
        <w:rPr>
          <w:rFonts w:ascii="Times New Roman" w:hAnsi="Times New Roman"/>
          <w:b w:val="0"/>
          <w:i w:val="0"/>
          <w:color w:val="000000"/>
          <w:sz w:val="28"/>
        </w:rPr>
        <w:t>писать свои имя и фамилию, а также имена и фамилии своих родственников и друзей на английском языке;</w:t>
      </w:r>
    </w:p>
    <w:p>
      <w:pPr>
        <w:spacing w:before="0" w:after="0" w:line="264" w:lineRule="auto"/>
        <w:ind w:firstLine="600"/>
        <w:jc w:val="both"/>
      </w:pPr>
      <w:r>
        <w:rPr>
          <w:rFonts w:ascii="Times New Roman" w:hAnsi="Times New Roman"/>
          <w:b w:val="0"/>
          <w:i w:val="0"/>
          <w:color w:val="000000"/>
          <w:sz w:val="28"/>
        </w:rPr>
        <w:t>правильно оформлять свой адрес на английском языке (в анкете);</w:t>
      </w:r>
    </w:p>
    <w:p>
      <w:pPr>
        <w:spacing w:before="0" w:after="0" w:line="264" w:lineRule="auto"/>
        <w:ind w:firstLine="600"/>
        <w:jc w:val="both"/>
      </w:pPr>
      <w:r>
        <w:rPr>
          <w:rFonts w:ascii="Times New Roman" w:hAnsi="Times New Roman"/>
          <w:b w:val="0"/>
          <w:i w:val="0"/>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pPr>
        <w:spacing w:before="0" w:after="0" w:line="264" w:lineRule="auto"/>
        <w:ind w:firstLine="600"/>
        <w:jc w:val="both"/>
      </w:pPr>
      <w:r>
        <w:rPr>
          <w:rFonts w:ascii="Times New Roman" w:hAnsi="Times New Roman"/>
          <w:b w:val="0"/>
          <w:i w:val="0"/>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pPr>
        <w:spacing w:before="0" w:after="0" w:line="264" w:lineRule="auto"/>
        <w:ind w:firstLine="600"/>
        <w:jc w:val="both"/>
      </w:pPr>
      <w:r>
        <w:rPr>
          <w:rFonts w:ascii="Times New Roman" w:hAnsi="Times New Roman"/>
          <w:b w:val="0"/>
          <w:i w:val="0"/>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pPr>
        <w:spacing w:before="0" w:after="0" w:line="264" w:lineRule="auto"/>
        <w:ind w:firstLine="600"/>
        <w:jc w:val="both"/>
      </w:pPr>
      <w:r>
        <w:rPr>
          <w:rFonts w:ascii="Times New Roman" w:hAnsi="Times New Roman"/>
          <w:b/>
          <w:i w:val="0"/>
          <w:color w:val="000000"/>
          <w:sz w:val="28"/>
        </w:rPr>
        <w:t>Компенсаторные умения</w:t>
      </w:r>
    </w:p>
    <w:p>
      <w:pPr>
        <w:spacing w:before="0" w:after="0" w:line="264" w:lineRule="auto"/>
        <w:ind w:firstLine="600"/>
        <w:jc w:val="both"/>
      </w:pPr>
      <w:r>
        <w:rPr>
          <w:rFonts w:ascii="Times New Roman" w:hAnsi="Times New Roman"/>
          <w:b w:val="0"/>
          <w:i w:val="0"/>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lineRule="auto"/>
        <w:ind w:firstLine="600"/>
        <w:jc w:val="both"/>
      </w:pPr>
      <w:r>
        <w:rPr>
          <w:rFonts w:ascii="Times New Roman" w:hAnsi="Times New Roman"/>
          <w:b w:val="0"/>
          <w:i w:val="0"/>
          <w:color w:val="000000"/>
          <w:sz w:val="28"/>
        </w:rPr>
        <w:t>Переспрашивать, просить повторить, уточняя значение незнакомых слов.</w:t>
      </w:r>
    </w:p>
    <w:p>
      <w:pPr>
        <w:spacing w:before="0" w:after="0" w:line="264" w:lineRule="auto"/>
        <w:ind w:firstLine="600"/>
        <w:jc w:val="both"/>
      </w:pPr>
      <w:r>
        <w:rPr>
          <w:rFonts w:ascii="Times New Roman" w:hAnsi="Times New Roman"/>
          <w:b w:val="0"/>
          <w:i w:val="0"/>
          <w:color w:val="000000"/>
          <w:sz w:val="28"/>
        </w:rPr>
        <w:t>Использование при формулировании собственных высказываний, ключевых слов, плана.</w:t>
      </w:r>
    </w:p>
    <w:p>
      <w:pPr>
        <w:spacing w:before="0" w:after="0" w:line="264" w:lineRule="auto"/>
        <w:ind w:firstLine="600"/>
        <w:jc w:val="both"/>
      </w:pPr>
      <w:r>
        <w:rPr>
          <w:rFonts w:ascii="Times New Roman" w:hAnsi="Times New Roman"/>
          <w:b w:val="0"/>
          <w:i w:val="0"/>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ectPr>
          <w:pgSz w:w="11906" w:h="16383"/>
          <w:cols w:space="720" w:num="1"/>
        </w:sectPr>
      </w:pPr>
      <w:bookmarkStart w:id="10" w:name="block-21146855"/>
    </w:p>
    <w:bookmarkEnd w:id="9"/>
    <w:bookmarkEnd w:id="10"/>
    <w:p>
      <w:pPr>
        <w:spacing w:before="0" w:after="0" w:line="264" w:lineRule="auto"/>
        <w:ind w:left="120"/>
        <w:jc w:val="both"/>
      </w:pPr>
      <w:bookmarkStart w:id="11" w:name="block-21146856"/>
      <w:r>
        <w:rPr>
          <w:rFonts w:ascii="Times New Roman" w:hAnsi="Times New Roman"/>
          <w:b/>
          <w:i w:val="0"/>
          <w:color w:val="000000"/>
          <w:sz w:val="28"/>
        </w:rPr>
        <w:t>ПЛАНИРУЕМЫЕ РЕЗУЛЬТАТЫ ОСВОЕНИЯ ПРОГРАММЫ ПО ИНОСТРАННОМУ (АНГЛИЙСКОМУ) ЯЗЫКУ НА УРОВНЕ ОСНОВНОГО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lineRule="auto"/>
        <w:ind w:left="12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гражданского воспитания:</w:t>
      </w:r>
    </w:p>
    <w:p>
      <w:pPr>
        <w:numPr>
          <w:ilvl w:val="0"/>
          <w:numId w:val="1"/>
        </w:numPr>
        <w:spacing w:before="0" w:after="0" w:line="264" w:lineRule="auto"/>
        <w:jc w:val="both"/>
      </w:pPr>
      <w:r>
        <w:rPr>
          <w:rFonts w:ascii="Times New Roman" w:hAnsi="Times New Roman"/>
          <w:b w:val="0"/>
          <w:i w:val="0"/>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numPr>
          <w:ilvl w:val="0"/>
          <w:numId w:val="1"/>
        </w:numPr>
        <w:spacing w:before="0" w:after="0" w:line="264" w:lineRule="auto"/>
        <w:jc w:val="both"/>
      </w:pPr>
      <w:r>
        <w:rPr>
          <w:rFonts w:ascii="Times New Roman" w:hAnsi="Times New Roman"/>
          <w:b w:val="0"/>
          <w:i w:val="0"/>
          <w:color w:val="000000"/>
          <w:sz w:val="28"/>
        </w:rPr>
        <w:t>активное участие в жизни семьи, организации, местного сообщества, родного края, страны;</w:t>
      </w:r>
    </w:p>
    <w:p>
      <w:pPr>
        <w:numPr>
          <w:ilvl w:val="0"/>
          <w:numId w:val="1"/>
        </w:numPr>
        <w:spacing w:before="0" w:after="0" w:line="264" w:lineRule="auto"/>
        <w:jc w:val="both"/>
      </w:pPr>
      <w:r>
        <w:rPr>
          <w:rFonts w:ascii="Times New Roman" w:hAnsi="Times New Roman"/>
          <w:b w:val="0"/>
          <w:i w:val="0"/>
          <w:color w:val="000000"/>
          <w:sz w:val="28"/>
        </w:rPr>
        <w:t>неприятие любых форм экстремизма, дискриминации;</w:t>
      </w:r>
    </w:p>
    <w:p>
      <w:pPr>
        <w:numPr>
          <w:ilvl w:val="0"/>
          <w:numId w:val="1"/>
        </w:numPr>
        <w:spacing w:before="0" w:after="0" w:line="264" w:lineRule="auto"/>
        <w:jc w:val="both"/>
      </w:pPr>
      <w:r>
        <w:rPr>
          <w:rFonts w:ascii="Times New Roman" w:hAnsi="Times New Roman"/>
          <w:b w:val="0"/>
          <w:i w:val="0"/>
          <w:color w:val="000000"/>
          <w:sz w:val="28"/>
        </w:rPr>
        <w:t>понимание роли различных социальных институтов в жизни человека;</w:t>
      </w:r>
    </w:p>
    <w:p>
      <w:pPr>
        <w:numPr>
          <w:ilvl w:val="0"/>
          <w:numId w:val="1"/>
        </w:numPr>
        <w:spacing w:before="0" w:after="0" w:line="264" w:lineRule="auto"/>
        <w:jc w:val="both"/>
      </w:pPr>
      <w:r>
        <w:rPr>
          <w:rFonts w:ascii="Times New Roman" w:hAnsi="Times New Roman"/>
          <w:b w:val="0"/>
          <w:i w:val="0"/>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numPr>
          <w:ilvl w:val="0"/>
          <w:numId w:val="1"/>
        </w:numPr>
        <w:spacing w:before="0" w:after="0" w:line="264" w:lineRule="auto"/>
        <w:jc w:val="both"/>
      </w:pPr>
      <w:r>
        <w:rPr>
          <w:rFonts w:ascii="Times New Roman" w:hAnsi="Times New Roman"/>
          <w:b w:val="0"/>
          <w:i w:val="0"/>
          <w:color w:val="000000"/>
          <w:sz w:val="28"/>
        </w:rPr>
        <w:t>представление о способах противодействия коррупции;</w:t>
      </w:r>
    </w:p>
    <w:p>
      <w:pPr>
        <w:numPr>
          <w:ilvl w:val="0"/>
          <w:numId w:val="1"/>
        </w:numPr>
        <w:spacing w:before="0" w:after="0" w:line="264" w:lineRule="auto"/>
        <w:jc w:val="both"/>
      </w:pPr>
      <w:r>
        <w:rPr>
          <w:rFonts w:ascii="Times New Roman" w:hAnsi="Times New Roman"/>
          <w:b w:val="0"/>
          <w:i w:val="0"/>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pPr>
        <w:numPr>
          <w:ilvl w:val="0"/>
          <w:numId w:val="1"/>
        </w:numPr>
        <w:spacing w:before="0" w:after="0" w:line="264" w:lineRule="auto"/>
        <w:jc w:val="both"/>
      </w:pPr>
      <w:r>
        <w:rPr>
          <w:rFonts w:ascii="Times New Roman" w:hAnsi="Times New Roman"/>
          <w:b w:val="0"/>
          <w:i w:val="0"/>
          <w:color w:val="000000"/>
          <w:sz w:val="28"/>
        </w:rPr>
        <w:t>готовность к участию в гуманитарной деятельности (волонтёрство, помощь людям, нуждающимся в ней).</w:t>
      </w:r>
    </w:p>
    <w:p>
      <w:pPr>
        <w:spacing w:before="0" w:after="0" w:line="264" w:lineRule="auto"/>
        <w:ind w:left="12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патриотического воспитания:</w:t>
      </w:r>
    </w:p>
    <w:p>
      <w:pPr>
        <w:numPr>
          <w:ilvl w:val="0"/>
          <w:numId w:val="2"/>
        </w:numPr>
        <w:spacing w:before="0" w:after="0" w:line="264" w:lineRule="auto"/>
        <w:jc w:val="both"/>
      </w:pPr>
      <w:r>
        <w:rPr>
          <w:rFonts w:ascii="Times New Roman" w:hAnsi="Times New Roman"/>
          <w:b w:val="0"/>
          <w:i w:val="0"/>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numPr>
          <w:ilvl w:val="0"/>
          <w:numId w:val="2"/>
        </w:numPr>
        <w:spacing w:before="0" w:after="0" w:line="264" w:lineRule="auto"/>
        <w:jc w:val="both"/>
      </w:pPr>
      <w:r>
        <w:rPr>
          <w:rFonts w:ascii="Times New Roman" w:hAnsi="Times New Roman"/>
          <w:b w:val="0"/>
          <w:i w:val="0"/>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numPr>
          <w:ilvl w:val="0"/>
          <w:numId w:val="2"/>
        </w:numPr>
        <w:spacing w:before="0" w:after="0" w:line="264" w:lineRule="auto"/>
        <w:jc w:val="both"/>
      </w:pPr>
      <w:r>
        <w:rPr>
          <w:rFonts w:ascii="Times New Roman" w:hAnsi="Times New Roman"/>
          <w:b w:val="0"/>
          <w:i w:val="0"/>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lineRule="auto"/>
        <w:ind w:left="12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духовно-нравственного воспитания:</w:t>
      </w:r>
    </w:p>
    <w:p>
      <w:pPr>
        <w:numPr>
          <w:ilvl w:val="0"/>
          <w:numId w:val="3"/>
        </w:numPr>
        <w:spacing w:before="0" w:after="0" w:line="264" w:lineRule="auto"/>
        <w:jc w:val="both"/>
      </w:pPr>
      <w:r>
        <w:rPr>
          <w:rFonts w:ascii="Times New Roman" w:hAnsi="Times New Roman"/>
          <w:b w:val="0"/>
          <w:i w:val="0"/>
          <w:color w:val="000000"/>
          <w:sz w:val="28"/>
        </w:rPr>
        <w:t>ориентация на моральные ценности и нормы в ситуациях нравственного выбора;</w:t>
      </w:r>
    </w:p>
    <w:p>
      <w:pPr>
        <w:numPr>
          <w:ilvl w:val="0"/>
          <w:numId w:val="3"/>
        </w:numPr>
        <w:spacing w:before="0" w:after="0" w:line="264" w:lineRule="auto"/>
        <w:jc w:val="both"/>
      </w:pPr>
      <w:r>
        <w:rPr>
          <w:rFonts w:ascii="Times New Roman" w:hAnsi="Times New Roman"/>
          <w:b w:val="0"/>
          <w:i w:val="0"/>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lineRule="auto"/>
        <w:jc w:val="both"/>
      </w:pPr>
      <w:r>
        <w:rPr>
          <w:rFonts w:ascii="Times New Roman" w:hAnsi="Times New Roman"/>
          <w:b w:val="0"/>
          <w:i w:val="0"/>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lineRule="auto"/>
        <w:ind w:left="120"/>
        <w:jc w:val="both"/>
      </w:pPr>
      <w:r>
        <w:rPr>
          <w:rFonts w:ascii="Times New Roman" w:hAnsi="Times New Roman"/>
          <w:b/>
          <w:i w:val="0"/>
          <w:color w:val="000000"/>
          <w:sz w:val="28"/>
        </w:rPr>
        <w:t>4)</w:t>
      </w:r>
      <w:r>
        <w:rPr>
          <w:rFonts w:ascii="Times New Roman" w:hAnsi="Times New Roman"/>
          <w:b w:val="0"/>
          <w:i w:val="0"/>
          <w:color w:val="000000"/>
          <w:sz w:val="28"/>
        </w:rPr>
        <w:t xml:space="preserve"> </w:t>
      </w:r>
      <w:r>
        <w:rPr>
          <w:rFonts w:ascii="Times New Roman" w:hAnsi="Times New Roman"/>
          <w:b/>
          <w:i w:val="0"/>
          <w:color w:val="000000"/>
          <w:sz w:val="28"/>
        </w:rPr>
        <w:t>эстетического воспитания:</w:t>
      </w:r>
    </w:p>
    <w:p>
      <w:pPr>
        <w:numPr>
          <w:ilvl w:val="0"/>
          <w:numId w:val="4"/>
        </w:numPr>
        <w:spacing w:before="0" w:after="0" w:line="264" w:lineRule="auto"/>
        <w:jc w:val="both"/>
      </w:pPr>
      <w:r>
        <w:rPr>
          <w:rFonts w:ascii="Times New Roman" w:hAnsi="Times New Roman"/>
          <w:b w:val="0"/>
          <w:i w:val="0"/>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pPr>
        <w:numPr>
          <w:ilvl w:val="0"/>
          <w:numId w:val="4"/>
        </w:numPr>
        <w:spacing w:before="0" w:after="0" w:line="264" w:lineRule="auto"/>
        <w:jc w:val="both"/>
      </w:pPr>
      <w:r>
        <w:rPr>
          <w:rFonts w:ascii="Times New Roman" w:hAnsi="Times New Roman"/>
          <w:b w:val="0"/>
          <w:i w:val="0"/>
          <w:color w:val="000000"/>
          <w:sz w:val="28"/>
        </w:rPr>
        <w:t>осознание важности художественной культуры как средства коммуникации и самовыражения;</w:t>
      </w:r>
    </w:p>
    <w:p>
      <w:pPr>
        <w:numPr>
          <w:ilvl w:val="0"/>
          <w:numId w:val="4"/>
        </w:numPr>
        <w:spacing w:before="0" w:after="0" w:line="264" w:lineRule="auto"/>
        <w:jc w:val="both"/>
      </w:pPr>
      <w:r>
        <w:rPr>
          <w:rFonts w:ascii="Times New Roman" w:hAnsi="Times New Roman"/>
          <w:b w:val="0"/>
          <w:i w:val="0"/>
          <w:color w:val="000000"/>
          <w:sz w:val="28"/>
        </w:rPr>
        <w:t>понимание ценности отечественного и мирового искусства, роли этнических культурных традиций и народного творчества;</w:t>
      </w:r>
    </w:p>
    <w:p>
      <w:pPr>
        <w:numPr>
          <w:ilvl w:val="0"/>
          <w:numId w:val="4"/>
        </w:numPr>
        <w:spacing w:before="0" w:after="0" w:line="264" w:lineRule="auto"/>
        <w:jc w:val="both"/>
      </w:pPr>
      <w:r>
        <w:rPr>
          <w:rFonts w:ascii="Times New Roman" w:hAnsi="Times New Roman"/>
          <w:b w:val="0"/>
          <w:i w:val="0"/>
          <w:color w:val="000000"/>
          <w:sz w:val="28"/>
        </w:rPr>
        <w:t>стремление к самовыражению в разных видах искусства.</w:t>
      </w:r>
    </w:p>
    <w:p>
      <w:pPr>
        <w:spacing w:before="0" w:after="0" w:line="264" w:lineRule="auto"/>
        <w:ind w:left="120"/>
        <w:jc w:val="both"/>
      </w:pPr>
      <w:r>
        <w:rPr>
          <w:rFonts w:ascii="Times New Roman" w:hAnsi="Times New Roman"/>
          <w:b/>
          <w:i w:val="0"/>
          <w:color w:val="000000"/>
          <w:sz w:val="28"/>
        </w:rPr>
        <w:t>5)</w:t>
      </w:r>
      <w:r>
        <w:rPr>
          <w:rFonts w:ascii="Times New Roman" w:hAnsi="Times New Roman"/>
          <w:b w:val="0"/>
          <w:i w:val="0"/>
          <w:color w:val="000000"/>
          <w:sz w:val="28"/>
        </w:rPr>
        <w:t xml:space="preserve"> </w:t>
      </w:r>
      <w:r>
        <w:rPr>
          <w:rFonts w:ascii="Times New Roman" w:hAnsi="Times New Roman"/>
          <w:b/>
          <w:i w:val="0"/>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lineRule="auto"/>
        <w:jc w:val="both"/>
      </w:pPr>
      <w:r>
        <w:rPr>
          <w:rFonts w:ascii="Times New Roman" w:hAnsi="Times New Roman"/>
          <w:b w:val="0"/>
          <w:i w:val="0"/>
          <w:color w:val="000000"/>
          <w:sz w:val="28"/>
        </w:rPr>
        <w:t>осознание ценности жизни;</w:t>
      </w:r>
    </w:p>
    <w:p>
      <w:pPr>
        <w:numPr>
          <w:ilvl w:val="0"/>
          <w:numId w:val="5"/>
        </w:numPr>
        <w:spacing w:before="0" w:after="0" w:line="264" w:lineRule="auto"/>
        <w:jc w:val="both"/>
      </w:pPr>
      <w:r>
        <w:rPr>
          <w:rFonts w:ascii="Times New Roman" w:hAnsi="Times New Roman"/>
          <w:b w:val="0"/>
          <w:i w:val="0"/>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numPr>
          <w:ilvl w:val="0"/>
          <w:numId w:val="5"/>
        </w:numPr>
        <w:spacing w:before="0" w:after="0" w:line="264" w:lineRule="auto"/>
        <w:jc w:val="both"/>
      </w:pPr>
      <w:r>
        <w:rPr>
          <w:rFonts w:ascii="Times New Roman" w:hAnsi="Times New Roman"/>
          <w:b w:val="0"/>
          <w:i w:val="0"/>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numPr>
          <w:ilvl w:val="0"/>
          <w:numId w:val="5"/>
        </w:numPr>
        <w:spacing w:before="0" w:after="0" w:line="264" w:lineRule="auto"/>
        <w:jc w:val="both"/>
      </w:pPr>
      <w:r>
        <w:rPr>
          <w:rFonts w:ascii="Times New Roman" w:hAnsi="Times New Roman"/>
          <w:b w:val="0"/>
          <w:i w:val="0"/>
          <w:color w:val="000000"/>
          <w:sz w:val="28"/>
        </w:rPr>
        <w:t>соблюдение правил безопасности, в том числе навыков безопасного поведения в Интернет-среде;</w:t>
      </w:r>
    </w:p>
    <w:p>
      <w:pPr>
        <w:numPr>
          <w:ilvl w:val="0"/>
          <w:numId w:val="5"/>
        </w:numPr>
        <w:spacing w:before="0" w:after="0" w:line="264" w:lineRule="auto"/>
        <w:jc w:val="both"/>
      </w:pPr>
      <w:r>
        <w:rPr>
          <w:rFonts w:ascii="Times New Roman" w:hAnsi="Times New Roman"/>
          <w:b w:val="0"/>
          <w:i w:val="0"/>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lineRule="auto"/>
        <w:jc w:val="both"/>
      </w:pPr>
      <w:r>
        <w:rPr>
          <w:rFonts w:ascii="Times New Roman" w:hAnsi="Times New Roman"/>
          <w:b w:val="0"/>
          <w:i w:val="0"/>
          <w:color w:val="000000"/>
          <w:sz w:val="28"/>
        </w:rPr>
        <w:t>умение принимать себя и других, не осуждая;</w:t>
      </w:r>
    </w:p>
    <w:p>
      <w:pPr>
        <w:numPr>
          <w:ilvl w:val="0"/>
          <w:numId w:val="5"/>
        </w:numPr>
        <w:spacing w:before="0" w:after="0" w:line="264" w:lineRule="auto"/>
        <w:jc w:val="both"/>
      </w:pPr>
      <w:r>
        <w:rPr>
          <w:rFonts w:ascii="Times New Roman" w:hAnsi="Times New Roman"/>
          <w:b w:val="0"/>
          <w:i w:val="0"/>
          <w:color w:val="000000"/>
          <w:sz w:val="28"/>
        </w:rPr>
        <w:t>умение осознавать эмоциональное состояние себя и других, умение управлять собственным эмоциональным состоянием;</w:t>
      </w:r>
    </w:p>
    <w:p>
      <w:pPr>
        <w:numPr>
          <w:ilvl w:val="0"/>
          <w:numId w:val="5"/>
        </w:numPr>
        <w:spacing w:before="0" w:after="0" w:line="264" w:lineRule="auto"/>
        <w:jc w:val="both"/>
      </w:pPr>
      <w:r>
        <w:rPr>
          <w:rFonts w:ascii="Times New Roman" w:hAnsi="Times New Roman"/>
          <w:b w:val="0"/>
          <w:i w:val="0"/>
          <w:color w:val="000000"/>
          <w:sz w:val="28"/>
        </w:rPr>
        <w:t>сформированность навыка рефлексии, признание своего права на ошибку и такого же права другого человека.</w:t>
      </w:r>
    </w:p>
    <w:p>
      <w:pPr>
        <w:spacing w:before="0" w:after="0" w:line="264" w:lineRule="auto"/>
        <w:ind w:left="120"/>
        <w:jc w:val="both"/>
      </w:pPr>
      <w:r>
        <w:rPr>
          <w:rFonts w:ascii="Times New Roman" w:hAnsi="Times New Roman"/>
          <w:b/>
          <w:i w:val="0"/>
          <w:color w:val="000000"/>
          <w:sz w:val="28"/>
        </w:rPr>
        <w:t>6)</w:t>
      </w:r>
      <w:r>
        <w:rPr>
          <w:rFonts w:ascii="Times New Roman" w:hAnsi="Times New Roman"/>
          <w:b w:val="0"/>
          <w:i w:val="0"/>
          <w:color w:val="000000"/>
          <w:sz w:val="28"/>
        </w:rPr>
        <w:t xml:space="preserve"> </w:t>
      </w:r>
      <w:r>
        <w:rPr>
          <w:rFonts w:ascii="Times New Roman" w:hAnsi="Times New Roman"/>
          <w:b/>
          <w:i w:val="0"/>
          <w:color w:val="000000"/>
          <w:sz w:val="28"/>
        </w:rPr>
        <w:t>трудового воспитания:</w:t>
      </w:r>
    </w:p>
    <w:p>
      <w:pPr>
        <w:numPr>
          <w:ilvl w:val="0"/>
          <w:numId w:val="6"/>
        </w:numPr>
        <w:spacing w:before="0" w:after="0" w:line="264" w:lineRule="auto"/>
        <w:jc w:val="both"/>
      </w:pPr>
      <w:r>
        <w:rPr>
          <w:rFonts w:ascii="Times New Roman" w:hAnsi="Times New Roman"/>
          <w:b w:val="0"/>
          <w:i w:val="0"/>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pPr>
        <w:numPr>
          <w:ilvl w:val="0"/>
          <w:numId w:val="6"/>
        </w:numPr>
        <w:spacing w:before="0" w:after="0" w:line="264" w:lineRule="auto"/>
        <w:jc w:val="both"/>
      </w:pPr>
      <w:r>
        <w:rPr>
          <w:rFonts w:ascii="Times New Roman" w:hAnsi="Times New Roman"/>
          <w:b w:val="0"/>
          <w:i w:val="0"/>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numPr>
          <w:ilvl w:val="0"/>
          <w:numId w:val="6"/>
        </w:numPr>
        <w:spacing w:before="0" w:after="0" w:line="264" w:lineRule="auto"/>
        <w:jc w:val="both"/>
      </w:pPr>
      <w:r>
        <w:rPr>
          <w:rFonts w:ascii="Times New Roman" w:hAnsi="Times New Roman"/>
          <w:b w:val="0"/>
          <w:i w:val="0"/>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numPr>
          <w:ilvl w:val="0"/>
          <w:numId w:val="6"/>
        </w:numPr>
        <w:spacing w:before="0" w:after="0" w:line="264" w:lineRule="auto"/>
        <w:jc w:val="both"/>
      </w:pPr>
      <w:r>
        <w:rPr>
          <w:rFonts w:ascii="Times New Roman" w:hAnsi="Times New Roman"/>
          <w:b w:val="0"/>
          <w:i w:val="0"/>
          <w:color w:val="000000"/>
          <w:sz w:val="28"/>
        </w:rPr>
        <w:t>готовность адаптироваться в профессиональной среде;</w:t>
      </w:r>
    </w:p>
    <w:p>
      <w:pPr>
        <w:numPr>
          <w:ilvl w:val="0"/>
          <w:numId w:val="6"/>
        </w:numPr>
        <w:spacing w:before="0" w:after="0" w:line="264" w:lineRule="auto"/>
        <w:jc w:val="both"/>
      </w:pPr>
      <w:r>
        <w:rPr>
          <w:rFonts w:ascii="Times New Roman" w:hAnsi="Times New Roman"/>
          <w:b w:val="0"/>
          <w:i w:val="0"/>
          <w:color w:val="000000"/>
          <w:sz w:val="28"/>
        </w:rPr>
        <w:t>уважение к труду и результатам трудовой деятельности;</w:t>
      </w:r>
    </w:p>
    <w:p>
      <w:pPr>
        <w:numPr>
          <w:ilvl w:val="0"/>
          <w:numId w:val="6"/>
        </w:numPr>
        <w:spacing w:before="0" w:after="0" w:line="264" w:lineRule="auto"/>
        <w:jc w:val="both"/>
      </w:pPr>
      <w:r>
        <w:rPr>
          <w:rFonts w:ascii="Times New Roman" w:hAnsi="Times New Roman"/>
          <w:b w:val="0"/>
          <w:i w:val="0"/>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lineRule="auto"/>
        <w:ind w:left="120"/>
        <w:jc w:val="both"/>
      </w:pPr>
      <w:r>
        <w:rPr>
          <w:rFonts w:ascii="Times New Roman" w:hAnsi="Times New Roman"/>
          <w:b/>
          <w:i w:val="0"/>
          <w:color w:val="000000"/>
          <w:sz w:val="28"/>
        </w:rPr>
        <w:t>7)</w:t>
      </w:r>
      <w:r>
        <w:rPr>
          <w:rFonts w:ascii="Times New Roman" w:hAnsi="Times New Roman"/>
          <w:b w:val="0"/>
          <w:i w:val="0"/>
          <w:color w:val="000000"/>
          <w:sz w:val="28"/>
        </w:rPr>
        <w:t xml:space="preserve"> </w:t>
      </w:r>
      <w:r>
        <w:rPr>
          <w:rFonts w:ascii="Times New Roman" w:hAnsi="Times New Roman"/>
          <w:b/>
          <w:i w:val="0"/>
          <w:color w:val="000000"/>
          <w:sz w:val="28"/>
        </w:rPr>
        <w:t>экологического воспитания:</w:t>
      </w:r>
    </w:p>
    <w:p>
      <w:pPr>
        <w:numPr>
          <w:ilvl w:val="0"/>
          <w:numId w:val="7"/>
        </w:numPr>
        <w:spacing w:before="0" w:after="0" w:line="264" w:lineRule="auto"/>
        <w:jc w:val="both"/>
      </w:pPr>
      <w:r>
        <w:rPr>
          <w:rFonts w:ascii="Times New Roman" w:hAnsi="Times New Roman"/>
          <w:b w:val="0"/>
          <w:i w:val="0"/>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numPr>
          <w:ilvl w:val="0"/>
          <w:numId w:val="7"/>
        </w:numPr>
        <w:spacing w:before="0" w:after="0" w:line="264" w:lineRule="auto"/>
        <w:jc w:val="both"/>
      </w:pPr>
      <w:r>
        <w:rPr>
          <w:rFonts w:ascii="Times New Roman" w:hAnsi="Times New Roman"/>
          <w:b w:val="0"/>
          <w:i w:val="0"/>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pPr>
        <w:numPr>
          <w:ilvl w:val="0"/>
          <w:numId w:val="7"/>
        </w:numPr>
        <w:spacing w:before="0" w:after="0" w:line="264" w:lineRule="auto"/>
        <w:jc w:val="both"/>
      </w:pPr>
      <w:r>
        <w:rPr>
          <w:rFonts w:ascii="Times New Roman" w:hAnsi="Times New Roman"/>
          <w:b w:val="0"/>
          <w:i w:val="0"/>
          <w:color w:val="000000"/>
          <w:sz w:val="28"/>
        </w:rPr>
        <w:t>осознание своей роли как гражданина и потребителя в условиях взаимосвязи природной, технологической и социальной сред;</w:t>
      </w:r>
    </w:p>
    <w:p>
      <w:pPr>
        <w:numPr>
          <w:ilvl w:val="0"/>
          <w:numId w:val="7"/>
        </w:numPr>
        <w:spacing w:before="0" w:after="0" w:line="264" w:lineRule="auto"/>
        <w:jc w:val="both"/>
      </w:pPr>
      <w:r>
        <w:rPr>
          <w:rFonts w:ascii="Times New Roman" w:hAnsi="Times New Roman"/>
          <w:b w:val="0"/>
          <w:i w:val="0"/>
          <w:color w:val="000000"/>
          <w:sz w:val="28"/>
        </w:rPr>
        <w:t>готовность к участию в практической деятельности экологической направленности.</w:t>
      </w:r>
    </w:p>
    <w:p>
      <w:pPr>
        <w:spacing w:before="0" w:after="0" w:line="264" w:lineRule="auto"/>
        <w:ind w:left="120"/>
        <w:jc w:val="both"/>
      </w:pPr>
      <w:r>
        <w:rPr>
          <w:rFonts w:ascii="Times New Roman" w:hAnsi="Times New Roman"/>
          <w:b/>
          <w:i w:val="0"/>
          <w:color w:val="000000"/>
          <w:sz w:val="28"/>
        </w:rPr>
        <w:t>8)</w:t>
      </w:r>
      <w:r>
        <w:rPr>
          <w:rFonts w:ascii="Times New Roman" w:hAnsi="Times New Roman"/>
          <w:b w:val="0"/>
          <w:i w:val="0"/>
          <w:color w:val="000000"/>
          <w:sz w:val="28"/>
        </w:rPr>
        <w:t xml:space="preserve"> </w:t>
      </w:r>
      <w:r>
        <w:rPr>
          <w:rFonts w:ascii="Times New Roman" w:hAnsi="Times New Roman"/>
          <w:b/>
          <w:i w:val="0"/>
          <w:color w:val="000000"/>
          <w:sz w:val="28"/>
        </w:rPr>
        <w:t>ценности научного познания:</w:t>
      </w:r>
    </w:p>
    <w:p>
      <w:pPr>
        <w:numPr>
          <w:ilvl w:val="0"/>
          <w:numId w:val="8"/>
        </w:numPr>
        <w:spacing w:before="0" w:after="0" w:line="264" w:lineRule="auto"/>
        <w:jc w:val="both"/>
      </w:pPr>
      <w:r>
        <w:rPr>
          <w:rFonts w:ascii="Times New Roman" w:hAnsi="Times New Roman"/>
          <w:b w:val="0"/>
          <w:i w:val="0"/>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numPr>
          <w:ilvl w:val="0"/>
          <w:numId w:val="8"/>
        </w:numPr>
        <w:spacing w:before="0" w:after="0" w:line="264" w:lineRule="auto"/>
        <w:jc w:val="both"/>
      </w:pPr>
      <w:r>
        <w:rPr>
          <w:rFonts w:ascii="Times New Roman" w:hAnsi="Times New Roman"/>
          <w:b w:val="0"/>
          <w:i w:val="0"/>
          <w:color w:val="000000"/>
          <w:sz w:val="28"/>
        </w:rPr>
        <w:t>овладение языковой и читательской культурой как средством познания мира;</w:t>
      </w:r>
    </w:p>
    <w:p>
      <w:pPr>
        <w:numPr>
          <w:ilvl w:val="0"/>
          <w:numId w:val="8"/>
        </w:numPr>
        <w:spacing w:before="0" w:after="0" w:line="264" w:lineRule="auto"/>
        <w:jc w:val="both"/>
      </w:pPr>
      <w:r>
        <w:rPr>
          <w:rFonts w:ascii="Times New Roman" w:hAnsi="Times New Roman"/>
          <w:b w:val="0"/>
          <w:i w:val="0"/>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lineRule="auto"/>
        <w:ind w:left="120"/>
        <w:jc w:val="both"/>
      </w:pPr>
      <w:r>
        <w:rPr>
          <w:rFonts w:ascii="Times New Roman" w:hAnsi="Times New Roman"/>
          <w:b/>
          <w:i w:val="0"/>
          <w:color w:val="000000"/>
          <w:sz w:val="28"/>
        </w:rPr>
        <w:t>9)</w:t>
      </w:r>
      <w:r>
        <w:rPr>
          <w:rFonts w:ascii="Times New Roman" w:hAnsi="Times New Roman"/>
          <w:b w:val="0"/>
          <w:i w:val="0"/>
          <w:color w:val="000000"/>
          <w:sz w:val="28"/>
        </w:rPr>
        <w:t xml:space="preserve"> </w:t>
      </w:r>
      <w:r>
        <w:rPr>
          <w:rFonts w:ascii="Times New Roman" w:hAnsi="Times New Roman"/>
          <w:b/>
          <w:i w:val="0"/>
          <w:color w:val="000000"/>
          <w:sz w:val="28"/>
        </w:rPr>
        <w:t>адаптации обучающегося к изменяющимся условиям социальной и природной среды:</w:t>
      </w:r>
    </w:p>
    <w:p>
      <w:pPr>
        <w:numPr>
          <w:ilvl w:val="0"/>
          <w:numId w:val="9"/>
        </w:numPr>
        <w:spacing w:before="0" w:after="0" w:line="264" w:lineRule="auto"/>
        <w:jc w:val="both"/>
      </w:pPr>
      <w:r>
        <w:rPr>
          <w:rFonts w:ascii="Times New Roman" w:hAnsi="Times New Roman"/>
          <w:b w:val="0"/>
          <w:i w:val="0"/>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numPr>
          <w:ilvl w:val="0"/>
          <w:numId w:val="9"/>
        </w:numPr>
        <w:spacing w:before="0" w:after="0" w:line="264" w:lineRule="auto"/>
        <w:jc w:val="both"/>
      </w:pPr>
      <w:r>
        <w:rPr>
          <w:rFonts w:ascii="Times New Roman" w:hAnsi="Times New Roman"/>
          <w:b w:val="0"/>
          <w:i w:val="0"/>
          <w:color w:val="000000"/>
          <w:sz w:val="28"/>
        </w:rPr>
        <w:t>способность обучающихся взаимодействовать в условиях неопределённости, открытость опыту и знаниям других;</w:t>
      </w:r>
    </w:p>
    <w:p>
      <w:pPr>
        <w:numPr>
          <w:ilvl w:val="0"/>
          <w:numId w:val="9"/>
        </w:numPr>
        <w:spacing w:before="0" w:after="0" w:line="264" w:lineRule="auto"/>
        <w:jc w:val="both"/>
      </w:pPr>
      <w:r>
        <w:rPr>
          <w:rFonts w:ascii="Times New Roman" w:hAnsi="Times New Roman"/>
          <w:b w:val="0"/>
          <w:i w:val="0"/>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numPr>
          <w:ilvl w:val="0"/>
          <w:numId w:val="9"/>
        </w:numPr>
        <w:spacing w:before="0" w:after="0" w:line="264" w:lineRule="auto"/>
        <w:jc w:val="both"/>
      </w:pPr>
      <w:r>
        <w:rPr>
          <w:rFonts w:ascii="Times New Roman" w:hAnsi="Times New Roman"/>
          <w:b w:val="0"/>
          <w:i w:val="0"/>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pPr>
        <w:numPr>
          <w:ilvl w:val="0"/>
          <w:numId w:val="9"/>
        </w:numPr>
        <w:spacing w:before="0" w:after="0" w:line="264" w:lineRule="auto"/>
        <w:jc w:val="both"/>
      </w:pPr>
      <w:r>
        <w:rPr>
          <w:rFonts w:ascii="Times New Roman" w:hAnsi="Times New Roman"/>
          <w:b w:val="0"/>
          <w:i w:val="0"/>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numPr>
          <w:ilvl w:val="0"/>
          <w:numId w:val="9"/>
        </w:numPr>
        <w:spacing w:before="0" w:after="0" w:line="264" w:lineRule="auto"/>
        <w:jc w:val="both"/>
      </w:pPr>
      <w:r>
        <w:rPr>
          <w:rFonts w:ascii="Times New Roman" w:hAnsi="Times New Roman"/>
          <w:b w:val="0"/>
          <w:i w:val="0"/>
          <w:color w:val="000000"/>
          <w:sz w:val="28"/>
        </w:rPr>
        <w:t>умение анализировать и выявлять взаимосвязи природы, общества и экономики;</w:t>
      </w:r>
    </w:p>
    <w:p>
      <w:pPr>
        <w:numPr>
          <w:ilvl w:val="0"/>
          <w:numId w:val="9"/>
        </w:numPr>
        <w:spacing w:before="0" w:after="0" w:line="264" w:lineRule="auto"/>
        <w:jc w:val="both"/>
      </w:pPr>
      <w:r>
        <w:rPr>
          <w:rFonts w:ascii="Times New Roman" w:hAnsi="Times New Roman"/>
          <w:b w:val="0"/>
          <w:i w:val="0"/>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lineRule="auto"/>
        <w:jc w:val="both"/>
      </w:pPr>
      <w:r>
        <w:rPr>
          <w:rFonts w:ascii="Times New Roman" w:hAnsi="Times New Roman"/>
          <w:b w:val="0"/>
          <w:i w:val="0"/>
          <w:color w:val="000000"/>
          <w:sz w:val="28"/>
        </w:rPr>
        <w:t>способность обучающихся осознавать стрессовую ситуацию, оценивать происходящие изменения и их последствия;</w:t>
      </w:r>
    </w:p>
    <w:p>
      <w:pPr>
        <w:numPr>
          <w:ilvl w:val="0"/>
          <w:numId w:val="9"/>
        </w:numPr>
        <w:spacing w:before="0" w:after="0" w:line="264" w:lineRule="auto"/>
        <w:jc w:val="both"/>
      </w:pPr>
      <w:r>
        <w:rPr>
          <w:rFonts w:ascii="Times New Roman" w:hAnsi="Times New Roman"/>
          <w:b w:val="0"/>
          <w:i w:val="0"/>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pPr>
        <w:numPr>
          <w:ilvl w:val="0"/>
          <w:numId w:val="9"/>
        </w:numPr>
        <w:spacing w:before="0" w:after="0" w:line="264" w:lineRule="auto"/>
        <w:jc w:val="both"/>
      </w:pPr>
      <w:r>
        <w:rPr>
          <w:rFonts w:ascii="Times New Roman" w:hAnsi="Times New Roman"/>
          <w:b w:val="0"/>
          <w:i w:val="0"/>
          <w:color w:val="000000"/>
          <w:sz w:val="28"/>
        </w:rPr>
        <w:t>формулировать и оценивать риски и последствия, формировать опыт, находить позитивное в произошедшей ситуации;</w:t>
      </w:r>
    </w:p>
    <w:p>
      <w:pPr>
        <w:numPr>
          <w:ilvl w:val="0"/>
          <w:numId w:val="9"/>
        </w:numPr>
        <w:spacing w:before="0" w:after="0" w:line="264" w:lineRule="auto"/>
        <w:jc w:val="both"/>
      </w:pPr>
      <w:r>
        <w:rPr>
          <w:rFonts w:ascii="Times New Roman" w:hAnsi="Times New Roman"/>
          <w:b w:val="0"/>
          <w:i w:val="0"/>
          <w:color w:val="000000"/>
          <w:sz w:val="28"/>
        </w:rPr>
        <w:t>быть готовым действовать в отсутствие гарантий успеха.</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Базовые логические действия:</w:t>
      </w:r>
    </w:p>
    <w:p>
      <w:pPr>
        <w:numPr>
          <w:ilvl w:val="0"/>
          <w:numId w:val="10"/>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объектов (явлений);</w:t>
      </w:r>
    </w:p>
    <w:p>
      <w:pPr>
        <w:numPr>
          <w:ilvl w:val="0"/>
          <w:numId w:val="10"/>
        </w:numPr>
        <w:spacing w:before="0" w:after="0" w:line="264" w:lineRule="auto"/>
        <w:jc w:val="both"/>
      </w:pPr>
      <w:r>
        <w:rPr>
          <w:rFonts w:ascii="Times New Roman" w:hAnsi="Times New Roman"/>
          <w:b w:val="0"/>
          <w:i w:val="0"/>
          <w:color w:val="000000"/>
          <w:sz w:val="28"/>
        </w:rPr>
        <w:t>устанавливать существенный признак классификации, основания для обобщения и сравнения, критерии проводимого анализа;</w:t>
      </w:r>
    </w:p>
    <w:p>
      <w:pPr>
        <w:numPr>
          <w:ilvl w:val="0"/>
          <w:numId w:val="10"/>
        </w:numPr>
        <w:spacing w:before="0" w:after="0" w:line="264" w:lineRule="auto"/>
        <w:jc w:val="both"/>
      </w:pPr>
      <w:r>
        <w:rPr>
          <w:rFonts w:ascii="Times New Roman" w:hAnsi="Times New Roman"/>
          <w:b w:val="0"/>
          <w:i w:val="0"/>
          <w:color w:val="000000"/>
          <w:sz w:val="28"/>
        </w:rPr>
        <w:t>с учётом предложенной задачи выявлять закономерности и противоречия в рассматриваемых фактах, данных и наблюдениях;</w:t>
      </w:r>
    </w:p>
    <w:p>
      <w:pPr>
        <w:numPr>
          <w:ilvl w:val="0"/>
          <w:numId w:val="10"/>
        </w:numPr>
        <w:spacing w:before="0" w:after="0" w:line="264" w:lineRule="auto"/>
        <w:jc w:val="both"/>
      </w:pPr>
      <w:r>
        <w:rPr>
          <w:rFonts w:ascii="Times New Roman" w:hAnsi="Times New Roman"/>
          <w:b w:val="0"/>
          <w:i w:val="0"/>
          <w:color w:val="000000"/>
          <w:sz w:val="28"/>
        </w:rPr>
        <w:t>предлагать критерии для выявления закономерностей и противоречий;</w:t>
      </w:r>
    </w:p>
    <w:p>
      <w:pPr>
        <w:numPr>
          <w:ilvl w:val="0"/>
          <w:numId w:val="10"/>
        </w:numPr>
        <w:spacing w:before="0" w:after="0" w:line="264" w:lineRule="auto"/>
        <w:jc w:val="both"/>
      </w:pPr>
      <w:r>
        <w:rPr>
          <w:rFonts w:ascii="Times New Roman" w:hAnsi="Times New Roman"/>
          <w:b w:val="0"/>
          <w:i w:val="0"/>
          <w:color w:val="000000"/>
          <w:sz w:val="28"/>
        </w:rPr>
        <w:t>выявлять дефицит информации, данных, необходимых для решения поставленной задачи;</w:t>
      </w:r>
    </w:p>
    <w:p>
      <w:pPr>
        <w:numPr>
          <w:ilvl w:val="0"/>
          <w:numId w:val="10"/>
        </w:numPr>
        <w:spacing w:before="0" w:after="0" w:line="264" w:lineRule="auto"/>
        <w:jc w:val="both"/>
      </w:pPr>
      <w:r>
        <w:rPr>
          <w:rFonts w:ascii="Times New Roman" w:hAnsi="Times New Roman"/>
          <w:b w:val="0"/>
          <w:i w:val="0"/>
          <w:color w:val="000000"/>
          <w:sz w:val="28"/>
        </w:rPr>
        <w:t>выявлять причинно-следственные связи при изучении явлений и процессов;</w:t>
      </w:r>
    </w:p>
    <w:p>
      <w:pPr>
        <w:numPr>
          <w:ilvl w:val="0"/>
          <w:numId w:val="10"/>
        </w:numPr>
        <w:spacing w:before="0" w:after="0" w:line="264" w:lineRule="auto"/>
        <w:jc w:val="both"/>
      </w:pPr>
      <w:r>
        <w:rPr>
          <w:rFonts w:ascii="Times New Roman" w:hAnsi="Times New Roman"/>
          <w:b w:val="0"/>
          <w:i w:val="0"/>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numPr>
          <w:ilvl w:val="0"/>
          <w:numId w:val="10"/>
        </w:numPr>
        <w:spacing w:before="0" w:after="0" w:line="264" w:lineRule="auto"/>
        <w:jc w:val="both"/>
      </w:pPr>
      <w:r>
        <w:rPr>
          <w:rFonts w:ascii="Times New Roman" w:hAnsi="Times New Roman"/>
          <w:b w:val="0"/>
          <w:i w:val="0"/>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left="120"/>
        <w:jc w:val="both"/>
      </w:pPr>
      <w:r>
        <w:rPr>
          <w:rFonts w:ascii="Times New Roman" w:hAnsi="Times New Roman"/>
          <w:b/>
          <w:i w:val="0"/>
          <w:color w:val="000000"/>
          <w:sz w:val="28"/>
        </w:rPr>
        <w:t>Базовые исследовательские действия:</w:t>
      </w:r>
    </w:p>
    <w:p>
      <w:pPr>
        <w:numPr>
          <w:ilvl w:val="0"/>
          <w:numId w:val="11"/>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w:t>
      </w:r>
    </w:p>
    <w:p>
      <w:pPr>
        <w:numPr>
          <w:ilvl w:val="0"/>
          <w:numId w:val="11"/>
        </w:numPr>
        <w:spacing w:before="0" w:after="0" w:line="264" w:lineRule="auto"/>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numPr>
          <w:ilvl w:val="0"/>
          <w:numId w:val="11"/>
        </w:numPr>
        <w:spacing w:before="0" w:after="0" w:line="264" w:lineRule="auto"/>
        <w:jc w:val="both"/>
      </w:pPr>
      <w:r>
        <w:rPr>
          <w:rFonts w:ascii="Times New Roman" w:hAnsi="Times New Roman"/>
          <w:b w:val="0"/>
          <w:i w:val="0"/>
          <w:color w:val="000000"/>
          <w:sz w:val="28"/>
        </w:rPr>
        <w:t>формулировать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pPr>
        <w:numPr>
          <w:ilvl w:val="0"/>
          <w:numId w:val="11"/>
        </w:numPr>
        <w:spacing w:before="0" w:after="0" w:line="264" w:lineRule="auto"/>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pPr>
        <w:numPr>
          <w:ilvl w:val="0"/>
          <w:numId w:val="11"/>
        </w:numPr>
        <w:spacing w:before="0" w:after="0" w:line="264" w:lineRule="auto"/>
        <w:jc w:val="both"/>
      </w:pPr>
      <w:r>
        <w:rPr>
          <w:rFonts w:ascii="Times New Roman" w:hAnsi="Times New Roman"/>
          <w:b w:val="0"/>
          <w:i w:val="0"/>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lineRule="auto"/>
        <w:ind w:left="120"/>
        <w:jc w:val="both"/>
      </w:pPr>
      <w:r>
        <w:rPr>
          <w:rFonts w:ascii="Times New Roman" w:hAnsi="Times New Roman"/>
          <w:b/>
          <w:i w:val="0"/>
          <w:color w:val="000000"/>
          <w:sz w:val="28"/>
        </w:rPr>
        <w:t>Работа с информацией:</w:t>
      </w:r>
    </w:p>
    <w:p>
      <w:pPr>
        <w:numPr>
          <w:ilvl w:val="0"/>
          <w:numId w:val="12"/>
        </w:numPr>
        <w:spacing w:before="0" w:after="0" w:line="264" w:lineRule="auto"/>
        <w:jc w:val="both"/>
      </w:pPr>
      <w:r>
        <w:rPr>
          <w:rFonts w:ascii="Times New Roman" w:hAnsi="Times New Roman"/>
          <w:b w:val="0"/>
          <w:i w:val="0"/>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numPr>
          <w:ilvl w:val="0"/>
          <w:numId w:val="12"/>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12"/>
        </w:numPr>
        <w:spacing w:before="0" w:after="0" w:line="264" w:lineRule="auto"/>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lineRule="auto"/>
        <w:jc w:val="both"/>
      </w:pPr>
      <w:r>
        <w:rPr>
          <w:rFonts w:ascii="Times New Roman" w:hAnsi="Times New Roman"/>
          <w:b w:val="0"/>
          <w:i w:val="0"/>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numPr>
          <w:ilvl w:val="0"/>
          <w:numId w:val="12"/>
        </w:numPr>
        <w:spacing w:before="0" w:after="0" w:line="264" w:lineRule="auto"/>
        <w:jc w:val="both"/>
      </w:pPr>
      <w:r>
        <w:rPr>
          <w:rFonts w:ascii="Times New Roman" w:hAnsi="Times New Roman"/>
          <w:b w:val="0"/>
          <w:i w:val="0"/>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numPr>
          <w:ilvl w:val="0"/>
          <w:numId w:val="12"/>
        </w:numPr>
        <w:spacing w:before="0" w:after="0" w:line="264" w:lineRule="auto"/>
        <w:jc w:val="both"/>
      </w:pPr>
      <w:r>
        <w:rPr>
          <w:rFonts w:ascii="Times New Roman" w:hAnsi="Times New Roman"/>
          <w:b w:val="0"/>
          <w:i w:val="0"/>
          <w:color w:val="000000"/>
          <w:sz w:val="28"/>
        </w:rPr>
        <w:t>эффективно запоминать и систематизировать информацию.</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left="120"/>
        <w:jc w:val="both"/>
      </w:pPr>
    </w:p>
    <w:p>
      <w:pPr>
        <w:spacing w:before="0" w:after="0" w:line="264" w:lineRule="auto"/>
        <w:ind w:firstLine="600"/>
        <w:jc w:val="both"/>
      </w:pPr>
      <w:r>
        <w:rPr>
          <w:rFonts w:ascii="Times New Roman" w:hAnsi="Times New Roman"/>
          <w:b/>
          <w:i w:val="0"/>
          <w:color w:val="000000"/>
          <w:sz w:val="28"/>
        </w:rPr>
        <w:t>Общение:</w:t>
      </w:r>
    </w:p>
    <w:p>
      <w:pPr>
        <w:numPr>
          <w:ilvl w:val="0"/>
          <w:numId w:val="13"/>
        </w:numPr>
        <w:spacing w:before="0" w:after="0" w:line="264" w:lineRule="auto"/>
        <w:jc w:val="both"/>
      </w:pPr>
      <w:r>
        <w:rPr>
          <w:rFonts w:ascii="Times New Roman" w:hAnsi="Times New Roman"/>
          <w:b w:val="0"/>
          <w:i w:val="0"/>
          <w:color w:val="000000"/>
          <w:sz w:val="28"/>
        </w:rPr>
        <w:t>воспринимать и формулировать суждения, выражать эмоции в соответствии с целями и условиями общения;</w:t>
      </w:r>
    </w:p>
    <w:p>
      <w:pPr>
        <w:numPr>
          <w:ilvl w:val="0"/>
          <w:numId w:val="13"/>
        </w:numPr>
        <w:spacing w:before="0" w:after="0" w:line="264" w:lineRule="auto"/>
        <w:jc w:val="both"/>
      </w:pPr>
      <w:r>
        <w:rPr>
          <w:rFonts w:ascii="Times New Roman" w:hAnsi="Times New Roman"/>
          <w:b w:val="0"/>
          <w:i w:val="0"/>
          <w:color w:val="000000"/>
          <w:sz w:val="28"/>
        </w:rPr>
        <w:t>выражать себя (свою точку зрения) в устных и письменных текстах;</w:t>
      </w:r>
    </w:p>
    <w:p>
      <w:pPr>
        <w:numPr>
          <w:ilvl w:val="0"/>
          <w:numId w:val="13"/>
        </w:numPr>
        <w:spacing w:before="0" w:after="0" w:line="264" w:lineRule="auto"/>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numPr>
          <w:ilvl w:val="0"/>
          <w:numId w:val="13"/>
        </w:numPr>
        <w:spacing w:before="0" w:after="0" w:line="264" w:lineRule="auto"/>
        <w:jc w:val="both"/>
      </w:pPr>
      <w:r>
        <w:rPr>
          <w:rFonts w:ascii="Times New Roman" w:hAnsi="Times New Roman"/>
          <w:b w:val="0"/>
          <w:i w:val="0"/>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numPr>
          <w:ilvl w:val="0"/>
          <w:numId w:val="13"/>
        </w:numPr>
        <w:spacing w:before="0" w:after="0" w:line="264" w:lineRule="auto"/>
        <w:jc w:val="both"/>
      </w:pPr>
      <w:r>
        <w:rPr>
          <w:rFonts w:ascii="Times New Roman" w:hAnsi="Times New Roman"/>
          <w:b w:val="0"/>
          <w:i w:val="0"/>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pPr>
        <w:numPr>
          <w:ilvl w:val="0"/>
          <w:numId w:val="13"/>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lineRule="auto"/>
        <w:jc w:val="both"/>
      </w:pPr>
      <w:r>
        <w:rPr>
          <w:rFonts w:ascii="Times New Roman" w:hAnsi="Times New Roman"/>
          <w:b w:val="0"/>
          <w:i w:val="0"/>
          <w:color w:val="000000"/>
          <w:sz w:val="28"/>
        </w:rPr>
        <w:t>публично представлять результаты выполненного опыта (эксперимента, исследования, проекта);</w:t>
      </w:r>
    </w:p>
    <w:p>
      <w:pPr>
        <w:numPr>
          <w:ilvl w:val="0"/>
          <w:numId w:val="13"/>
        </w:numPr>
        <w:spacing w:before="0" w:after="0" w:line="264" w:lineRule="auto"/>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lineRule="auto"/>
        <w:ind w:firstLine="60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firstLine="600"/>
        <w:jc w:val="both"/>
      </w:pPr>
      <w:r>
        <w:rPr>
          <w:rFonts w:ascii="Times New Roman" w:hAnsi="Times New Roman"/>
          <w:b/>
          <w:i w:val="0"/>
          <w:color w:val="000000"/>
          <w:sz w:val="28"/>
        </w:rPr>
        <w:t>Совместная деятельность</w:t>
      </w:r>
    </w:p>
    <w:p>
      <w:pPr>
        <w:numPr>
          <w:ilvl w:val="0"/>
          <w:numId w:val="14"/>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lineRule="auto"/>
        <w:jc w:val="both"/>
      </w:pPr>
      <w:r>
        <w:rPr>
          <w:rFonts w:ascii="Times New Roman" w:hAnsi="Times New Roman"/>
          <w:b w:val="0"/>
          <w:i w:val="0"/>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lineRule="auto"/>
        <w:jc w:val="both"/>
      </w:pPr>
      <w:r>
        <w:rPr>
          <w:rFonts w:ascii="Times New Roman" w:hAnsi="Times New Roman"/>
          <w:b w:val="0"/>
          <w:i w:val="0"/>
          <w:color w:val="000000"/>
          <w:sz w:val="28"/>
        </w:rPr>
        <w:t>обобщать мнения нескольких человек, проявлять готовность руководить, выполнять поручения, подчиняться;</w:t>
      </w:r>
    </w:p>
    <w:p>
      <w:pPr>
        <w:numPr>
          <w:ilvl w:val="0"/>
          <w:numId w:val="14"/>
        </w:numPr>
        <w:spacing w:before="0" w:after="0" w:line="264" w:lineRule="auto"/>
        <w:jc w:val="both"/>
      </w:pPr>
      <w:r>
        <w:rPr>
          <w:rFonts w:ascii="Times New Roman" w:hAnsi="Times New Roman"/>
          <w:b w:val="0"/>
          <w:i w:val="0"/>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numPr>
          <w:ilvl w:val="0"/>
          <w:numId w:val="14"/>
        </w:numPr>
        <w:spacing w:before="0" w:after="0" w:line="264" w:lineRule="auto"/>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lineRule="auto"/>
        <w:jc w:val="both"/>
      </w:pPr>
      <w:r>
        <w:rPr>
          <w:rFonts w:ascii="Times New Roman" w:hAnsi="Times New Roman"/>
          <w:b w:val="0"/>
          <w:i w:val="0"/>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numPr>
          <w:ilvl w:val="0"/>
          <w:numId w:val="14"/>
        </w:numPr>
        <w:spacing w:before="0" w:after="0" w:line="264" w:lineRule="auto"/>
        <w:jc w:val="both"/>
      </w:pPr>
      <w:r>
        <w:rPr>
          <w:rFonts w:ascii="Times New Roman" w:hAnsi="Times New Roman"/>
          <w:b w:val="0"/>
          <w:i w:val="0"/>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lineRule="auto"/>
        <w:ind w:firstLine="600"/>
        <w:jc w:val="both"/>
      </w:pPr>
      <w:r>
        <w:rPr>
          <w:rFonts w:ascii="Times New Roman" w:hAnsi="Times New Roman"/>
          <w:b/>
          <w:i w:val="0"/>
          <w:color w:val="333333"/>
          <w:sz w:val="28"/>
        </w:rPr>
        <w:t>Самоорганизация</w:t>
      </w:r>
    </w:p>
    <w:p>
      <w:pPr>
        <w:numPr>
          <w:ilvl w:val="0"/>
          <w:numId w:val="15"/>
        </w:numPr>
        <w:spacing w:before="0" w:after="0" w:line="264" w:lineRule="auto"/>
        <w:jc w:val="both"/>
      </w:pPr>
      <w:r>
        <w:rPr>
          <w:rFonts w:ascii="Times New Roman" w:hAnsi="Times New Roman"/>
          <w:b w:val="0"/>
          <w:i w:val="0"/>
          <w:color w:val="000000"/>
          <w:sz w:val="28"/>
        </w:rPr>
        <w:t>выявлять проблемы для решения в жизненных и учебных ситуациях;</w:t>
      </w:r>
    </w:p>
    <w:p>
      <w:pPr>
        <w:numPr>
          <w:ilvl w:val="0"/>
          <w:numId w:val="15"/>
        </w:numPr>
        <w:spacing w:before="0" w:after="0" w:line="264" w:lineRule="auto"/>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lineRule="auto"/>
        <w:jc w:val="both"/>
      </w:pPr>
      <w:r>
        <w:rPr>
          <w:rFonts w:ascii="Times New Roman" w:hAnsi="Times New Roman"/>
          <w:b w:val="0"/>
          <w:i w:val="0"/>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lineRule="auto"/>
        <w:jc w:val="both"/>
      </w:pPr>
      <w:r>
        <w:rPr>
          <w:rFonts w:ascii="Times New Roman" w:hAnsi="Times New Roman"/>
          <w:b w:val="0"/>
          <w:i w:val="0"/>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numPr>
          <w:ilvl w:val="0"/>
          <w:numId w:val="15"/>
        </w:numPr>
        <w:spacing w:before="0" w:after="0" w:line="264" w:lineRule="auto"/>
        <w:jc w:val="both"/>
      </w:pPr>
      <w:r>
        <w:rPr>
          <w:rFonts w:ascii="Times New Roman" w:hAnsi="Times New Roman"/>
          <w:b w:val="0"/>
          <w:i w:val="0"/>
          <w:color w:val="000000"/>
          <w:sz w:val="28"/>
        </w:rPr>
        <w:t>проводить выбор и брать ответственность за решение.</w:t>
      </w:r>
    </w:p>
    <w:p>
      <w:pPr>
        <w:spacing w:before="0" w:after="0" w:line="264" w:lineRule="auto"/>
        <w:ind w:firstLine="600"/>
        <w:jc w:val="both"/>
      </w:pPr>
      <w:r>
        <w:rPr>
          <w:rFonts w:ascii="Times New Roman" w:hAnsi="Times New Roman"/>
          <w:b/>
          <w:i w:val="0"/>
          <w:color w:val="000000"/>
          <w:sz w:val="28"/>
        </w:rPr>
        <w:t>Самоконтроль</w:t>
      </w:r>
    </w:p>
    <w:p>
      <w:pPr>
        <w:numPr>
          <w:ilvl w:val="0"/>
          <w:numId w:val="16"/>
        </w:numPr>
        <w:spacing w:before="0" w:after="0" w:line="264" w:lineRule="auto"/>
        <w:jc w:val="both"/>
      </w:pPr>
      <w:r>
        <w:rPr>
          <w:rFonts w:ascii="Times New Roman" w:hAnsi="Times New Roman"/>
          <w:b w:val="0"/>
          <w:i w:val="0"/>
          <w:color w:val="000000"/>
          <w:sz w:val="28"/>
        </w:rPr>
        <w:t>владеть способами самоконтроля, самомотивации и рефлексии;</w:t>
      </w:r>
    </w:p>
    <w:p>
      <w:pPr>
        <w:numPr>
          <w:ilvl w:val="0"/>
          <w:numId w:val="16"/>
        </w:numPr>
        <w:spacing w:before="0" w:after="0" w:line="264" w:lineRule="auto"/>
        <w:jc w:val="both"/>
      </w:pPr>
      <w:r>
        <w:rPr>
          <w:rFonts w:ascii="Times New Roman" w:hAnsi="Times New Roman"/>
          <w:b w:val="0"/>
          <w:i w:val="0"/>
          <w:color w:val="000000"/>
          <w:sz w:val="28"/>
        </w:rPr>
        <w:t>давать оценку ситуации и предлагать план её изменения;</w:t>
      </w:r>
    </w:p>
    <w:p>
      <w:pPr>
        <w:numPr>
          <w:ilvl w:val="0"/>
          <w:numId w:val="16"/>
        </w:numPr>
        <w:spacing w:before="0" w:after="0" w:line="264" w:lineRule="auto"/>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lineRule="auto"/>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pPr>
        <w:numPr>
          <w:ilvl w:val="0"/>
          <w:numId w:val="16"/>
        </w:numPr>
        <w:spacing w:before="0" w:after="0" w:line="264" w:lineRule="auto"/>
        <w:jc w:val="both"/>
      </w:pPr>
      <w:r>
        <w:rPr>
          <w:rFonts w:ascii="Times New Roman" w:hAnsi="Times New Roman"/>
          <w:b w:val="0"/>
          <w:i w:val="0"/>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16"/>
        </w:numPr>
        <w:spacing w:before="0" w:after="0" w:line="264" w:lineRule="auto"/>
        <w:jc w:val="both"/>
      </w:pPr>
      <w:r>
        <w:rPr>
          <w:rFonts w:ascii="Times New Roman" w:hAnsi="Times New Roman"/>
          <w:b w:val="0"/>
          <w:i w:val="0"/>
          <w:color w:val="000000"/>
          <w:sz w:val="28"/>
        </w:rPr>
        <w:t>оценивать соответствие результата цели и условиям.</w:t>
      </w:r>
    </w:p>
    <w:p>
      <w:pPr>
        <w:spacing w:before="0" w:after="0" w:line="264" w:lineRule="auto"/>
        <w:ind w:firstLine="600"/>
        <w:jc w:val="both"/>
      </w:pPr>
      <w:r>
        <w:rPr>
          <w:rFonts w:ascii="Times New Roman" w:hAnsi="Times New Roman"/>
          <w:b/>
          <w:i w:val="0"/>
          <w:color w:val="000000"/>
          <w:sz w:val="28"/>
        </w:rPr>
        <w:t xml:space="preserve">Эмоциональный интеллект </w:t>
      </w:r>
    </w:p>
    <w:p>
      <w:pPr>
        <w:numPr>
          <w:ilvl w:val="0"/>
          <w:numId w:val="17"/>
        </w:numPr>
        <w:spacing w:before="0" w:after="0" w:line="264" w:lineRule="auto"/>
        <w:jc w:val="both"/>
      </w:pPr>
      <w:r>
        <w:rPr>
          <w:rFonts w:ascii="Times New Roman" w:hAnsi="Times New Roman"/>
          <w:b w:val="0"/>
          <w:i w:val="0"/>
          <w:color w:val="000000"/>
          <w:sz w:val="28"/>
        </w:rPr>
        <w:t>различать, называть и управлять собственными эмоциями и эмоциями других;</w:t>
      </w:r>
    </w:p>
    <w:p>
      <w:pPr>
        <w:numPr>
          <w:ilvl w:val="0"/>
          <w:numId w:val="17"/>
        </w:numPr>
        <w:spacing w:before="0" w:after="0" w:line="264" w:lineRule="auto"/>
        <w:jc w:val="both"/>
      </w:pPr>
      <w:r>
        <w:rPr>
          <w:rFonts w:ascii="Times New Roman" w:hAnsi="Times New Roman"/>
          <w:b w:val="0"/>
          <w:i w:val="0"/>
          <w:color w:val="000000"/>
          <w:sz w:val="28"/>
        </w:rPr>
        <w:t>выявлять и анализировать причины эмоций;</w:t>
      </w:r>
    </w:p>
    <w:p>
      <w:pPr>
        <w:numPr>
          <w:ilvl w:val="0"/>
          <w:numId w:val="17"/>
        </w:numPr>
        <w:spacing w:before="0" w:after="0" w:line="264" w:lineRule="auto"/>
        <w:jc w:val="both"/>
      </w:pPr>
      <w:r>
        <w:rPr>
          <w:rFonts w:ascii="Times New Roman" w:hAnsi="Times New Roman"/>
          <w:b w:val="0"/>
          <w:i w:val="0"/>
          <w:color w:val="000000"/>
          <w:sz w:val="28"/>
        </w:rPr>
        <w:t>ставить себя на место другого человека, понимать мотивы и намерения другого;</w:t>
      </w:r>
    </w:p>
    <w:p>
      <w:pPr>
        <w:numPr>
          <w:ilvl w:val="0"/>
          <w:numId w:val="17"/>
        </w:numPr>
        <w:spacing w:before="0" w:after="0" w:line="264" w:lineRule="auto"/>
        <w:jc w:val="both"/>
      </w:pPr>
      <w:r>
        <w:rPr>
          <w:rFonts w:ascii="Times New Roman" w:hAnsi="Times New Roman"/>
          <w:b w:val="0"/>
          <w:i w:val="0"/>
          <w:color w:val="000000"/>
          <w:sz w:val="28"/>
        </w:rPr>
        <w:t>регулировать способ выражения эмоций.</w:t>
      </w:r>
    </w:p>
    <w:p>
      <w:pPr>
        <w:spacing w:before="0" w:after="0" w:line="264" w:lineRule="auto"/>
        <w:ind w:firstLine="600"/>
        <w:jc w:val="both"/>
      </w:pPr>
      <w:r>
        <w:rPr>
          <w:rFonts w:ascii="Times New Roman" w:hAnsi="Times New Roman"/>
          <w:b/>
          <w:i w:val="0"/>
          <w:color w:val="000000"/>
          <w:sz w:val="28"/>
        </w:rPr>
        <w:t>Принимать себя и других</w:t>
      </w:r>
    </w:p>
    <w:p>
      <w:pPr>
        <w:numPr>
          <w:ilvl w:val="0"/>
          <w:numId w:val="18"/>
        </w:numPr>
        <w:spacing w:before="0" w:after="0" w:line="264" w:lineRule="auto"/>
        <w:jc w:val="both"/>
      </w:pPr>
      <w:r>
        <w:rPr>
          <w:rFonts w:ascii="Times New Roman" w:hAnsi="Times New Roman"/>
          <w:b w:val="0"/>
          <w:i w:val="0"/>
          <w:color w:val="000000"/>
          <w:sz w:val="28"/>
        </w:rPr>
        <w:t>осознанно относиться к другому человеку, его мнению; признавать своё право на ошибку и такое же право другого;</w:t>
      </w:r>
    </w:p>
    <w:p>
      <w:pPr>
        <w:numPr>
          <w:ilvl w:val="0"/>
          <w:numId w:val="18"/>
        </w:numPr>
        <w:spacing w:before="0" w:after="0" w:line="264" w:lineRule="auto"/>
        <w:jc w:val="both"/>
      </w:pPr>
      <w:r>
        <w:rPr>
          <w:rFonts w:ascii="Times New Roman" w:hAnsi="Times New Roman"/>
          <w:b w:val="0"/>
          <w:i w:val="0"/>
          <w:color w:val="000000"/>
          <w:sz w:val="28"/>
        </w:rPr>
        <w:t>принимать себя и других, не осуждая;</w:t>
      </w:r>
    </w:p>
    <w:p>
      <w:pPr>
        <w:numPr>
          <w:ilvl w:val="0"/>
          <w:numId w:val="18"/>
        </w:numPr>
        <w:spacing w:before="0" w:after="0" w:line="264" w:lineRule="auto"/>
        <w:jc w:val="both"/>
      </w:pPr>
      <w:r>
        <w:rPr>
          <w:rFonts w:ascii="Times New Roman" w:hAnsi="Times New Roman"/>
          <w:b w:val="0"/>
          <w:i w:val="0"/>
          <w:color w:val="000000"/>
          <w:sz w:val="28"/>
        </w:rPr>
        <w:t>открытость себе и другим;</w:t>
      </w:r>
    </w:p>
    <w:p>
      <w:pPr>
        <w:numPr>
          <w:ilvl w:val="0"/>
          <w:numId w:val="18"/>
        </w:numPr>
        <w:spacing w:before="0" w:after="0" w:line="264" w:lineRule="auto"/>
        <w:jc w:val="both"/>
      </w:pPr>
      <w:r>
        <w:rPr>
          <w:rFonts w:ascii="Times New Roman" w:hAnsi="Times New Roman"/>
          <w:b w:val="0"/>
          <w:i w:val="0"/>
          <w:color w:val="000000"/>
          <w:sz w:val="28"/>
        </w:rPr>
        <w:t>осознавать невозможность контролировать всё вокруг.</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val="0"/>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lineRule="auto"/>
        <w:ind w:firstLine="600"/>
        <w:jc w:val="both"/>
      </w:pPr>
      <w:r>
        <w:rPr>
          <w:rFonts w:ascii="Times New Roman" w:hAnsi="Times New Roman"/>
          <w:b w:val="0"/>
          <w:i w:val="0"/>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lineRule="auto"/>
        <w:ind w:firstLine="600"/>
        <w:jc w:val="both"/>
      </w:pPr>
      <w:r>
        <w:rPr>
          <w:rFonts w:ascii="Times New Roman" w:hAnsi="Times New Roman"/>
          <w:b w:val="0"/>
          <w:i w:val="0"/>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lineRule="auto"/>
        <w:ind w:firstLine="600"/>
        <w:jc w:val="both"/>
      </w:pPr>
      <w:r>
        <w:rPr>
          <w:rFonts w:ascii="Times New Roman" w:hAnsi="Times New Roman"/>
          <w:b w:val="0"/>
          <w:i w:val="0"/>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lineRule="auto"/>
        <w:ind w:firstLine="600"/>
        <w:jc w:val="both"/>
      </w:pPr>
      <w:r>
        <w:rPr>
          <w:rFonts w:ascii="Times New Roman" w:hAnsi="Times New Roman"/>
          <w:b w:val="0"/>
          <w:i w:val="0"/>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pPr>
      <w:r>
        <w:rPr>
          <w:rFonts w:ascii="Times New Roman" w:hAnsi="Times New Roman"/>
          <w:b w:val="0"/>
          <w:i w:val="0"/>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синонимы и интернациональные слова;</w:t>
      </w:r>
    </w:p>
    <w:p>
      <w:pPr>
        <w:spacing w:before="0" w:after="0" w:line="264" w:lineRule="auto"/>
        <w:ind w:firstLine="600"/>
        <w:jc w:val="both"/>
      </w:pPr>
      <w:r>
        <w:rPr>
          <w:rFonts w:ascii="Times New Roman" w:hAnsi="Times New Roman"/>
          <w:b w:val="0"/>
          <w:i w:val="0"/>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предложения с несколькими обстоятельствами, следующими в определённом порядке;</w:t>
      </w:r>
    </w:p>
    <w:p>
      <w:pPr>
        <w:spacing w:before="0" w:after="0" w:line="264" w:lineRule="auto"/>
        <w:ind w:firstLine="600"/>
        <w:jc w:val="both"/>
      </w:pPr>
      <w:r>
        <w:rPr>
          <w:rFonts w:ascii="Times New Roman" w:hAnsi="Times New Roman"/>
          <w:b w:val="0"/>
          <w:i w:val="0"/>
          <w:color w:val="000000"/>
          <w:sz w:val="28"/>
        </w:rPr>
        <w:t>вопросительные предложения (альтернативный и разделительный вопросы в Present/Past/Future Simple Tense);</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pPr>
        <w:spacing w:before="0" w:after="0" w:line="264" w:lineRule="auto"/>
        <w:ind w:firstLine="600"/>
        <w:jc w:val="both"/>
      </w:pPr>
      <w:r>
        <w:rPr>
          <w:rFonts w:ascii="Times New Roman" w:hAnsi="Times New Roman"/>
          <w:b w:val="0"/>
          <w:i w:val="0"/>
          <w:color w:val="000000"/>
          <w:sz w:val="28"/>
        </w:rPr>
        <w:t>имена существительные во множественном числе, в том числе имена существительные, имеющие форму только множественного числа;</w:t>
      </w:r>
    </w:p>
    <w:p>
      <w:pPr>
        <w:spacing w:before="0" w:after="0" w:line="264" w:lineRule="auto"/>
        <w:ind w:firstLine="600"/>
        <w:jc w:val="both"/>
      </w:pPr>
      <w:r>
        <w:rPr>
          <w:rFonts w:ascii="Times New Roman" w:hAnsi="Times New Roman"/>
          <w:b w:val="0"/>
          <w:i w:val="0"/>
          <w:color w:val="000000"/>
          <w:sz w:val="28"/>
        </w:rPr>
        <w:t>имена существительные с причастиями настоящего и прошедшего времени;</w:t>
      </w:r>
    </w:p>
    <w:p>
      <w:pPr>
        <w:spacing w:before="0" w:after="0" w:line="264" w:lineRule="auto"/>
        <w:ind w:firstLine="600"/>
        <w:jc w:val="both"/>
      </w:pPr>
      <w:r>
        <w:rPr>
          <w:rFonts w:ascii="Times New Roman" w:hAnsi="Times New Roman"/>
          <w:b w:val="0"/>
          <w:i w:val="0"/>
          <w:color w:val="000000"/>
          <w:sz w:val="28"/>
        </w:rPr>
        <w:t>наречия в положительной, сравнительной и превосходной степенях, образованные по правилу, и исключения;</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lineRule="auto"/>
        <w:ind w:firstLine="600"/>
        <w:jc w:val="both"/>
      </w:pPr>
      <w:r>
        <w:rPr>
          <w:rFonts w:ascii="Times New Roman" w:hAnsi="Times New Roman"/>
          <w:b w:val="0"/>
          <w:i w:val="0"/>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правильно оформлять адрес, писать фамилии и имена (свои, родственников и друзей) на английском языке (в анкете, формуляре);</w:t>
      </w:r>
    </w:p>
    <w:p>
      <w:pPr>
        <w:spacing w:before="0" w:after="0" w:line="264" w:lineRule="auto"/>
        <w:ind w:firstLine="600"/>
        <w:jc w:val="both"/>
      </w:pPr>
      <w:r>
        <w:rPr>
          <w:rFonts w:ascii="Times New Roman" w:hAnsi="Times New Roman"/>
          <w:b w:val="0"/>
          <w:i w:val="0"/>
          <w:color w:val="000000"/>
          <w:sz w:val="28"/>
        </w:rPr>
        <w:t>обладать базовыми знаниями о социокультурном портрете родной страны и страны (стран)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страны (стран) изучаемого языка;</w:t>
      </w:r>
    </w:p>
    <w:p>
      <w:pPr>
        <w:spacing w:before="0" w:after="0" w:line="264" w:lineRule="auto"/>
        <w:ind w:firstLine="600"/>
        <w:jc w:val="both"/>
      </w:pPr>
      <w:r>
        <w:rPr>
          <w:rFonts w:ascii="Times New Roman" w:hAnsi="Times New Roman"/>
          <w:b w:val="0"/>
          <w:i w:val="0"/>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pPr>
        <w:spacing w:before="0" w:after="0" w:line="264" w:lineRule="auto"/>
        <w:ind w:firstLine="600"/>
        <w:jc w:val="both"/>
      </w:pPr>
      <w:r>
        <w:rPr>
          <w:rFonts w:ascii="Times New Roman" w:hAnsi="Times New Roman"/>
          <w:b w:val="0"/>
          <w:i w:val="0"/>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val="0"/>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spacing w:before="0" w:after="0" w:line="264" w:lineRule="auto"/>
        <w:ind w:firstLine="600"/>
        <w:jc w:val="both"/>
      </w:pPr>
      <w:r>
        <w:rPr>
          <w:rFonts w:ascii="Times New Roman" w:hAnsi="Times New Roman"/>
          <w:b w:val="0"/>
          <w:i w:val="0"/>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lineRule="auto"/>
        <w:ind w:firstLine="600"/>
        <w:jc w:val="both"/>
      </w:pPr>
      <w:r>
        <w:rPr>
          <w:rFonts w:ascii="Times New Roman" w:hAnsi="Times New Roman"/>
          <w:b w:val="0"/>
          <w:i w:val="0"/>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pPr>
        <w:spacing w:before="0" w:after="0" w:line="264" w:lineRule="auto"/>
        <w:ind w:firstLine="600"/>
        <w:jc w:val="both"/>
      </w:pPr>
      <w:r>
        <w:rPr>
          <w:rFonts w:ascii="Times New Roman" w:hAnsi="Times New Roman"/>
          <w:b w:val="0"/>
          <w:i w:val="0"/>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spacing w:before="0" w:after="0" w:line="264" w:lineRule="auto"/>
        <w:ind w:firstLine="600"/>
        <w:jc w:val="both"/>
      </w:pPr>
      <w:r>
        <w:rPr>
          <w:rFonts w:ascii="Times New Roman" w:hAnsi="Times New Roman"/>
          <w:b w:val="0"/>
          <w:i w:val="0"/>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pPr>
      <w:r>
        <w:rPr>
          <w:rFonts w:ascii="Times New Roman" w:hAnsi="Times New Roman"/>
          <w:b w:val="0"/>
          <w:i w:val="0"/>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lineRule="auto"/>
        <w:ind w:firstLine="600"/>
        <w:jc w:val="both"/>
      </w:pPr>
      <w:r>
        <w:rPr>
          <w:rFonts w:ascii="Times New Roman" w:hAnsi="Times New Roman"/>
          <w:b w:val="0"/>
          <w:i w:val="0"/>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сложноподчинённые предложения с придаточными определительными с союзными словами who, which, that;</w:t>
      </w:r>
    </w:p>
    <w:p>
      <w:pPr>
        <w:spacing w:before="0" w:after="0" w:line="264" w:lineRule="auto"/>
        <w:ind w:firstLine="600"/>
        <w:jc w:val="both"/>
      </w:pPr>
      <w:r>
        <w:rPr>
          <w:rFonts w:ascii="Times New Roman" w:hAnsi="Times New Roman"/>
          <w:b w:val="0"/>
          <w:i w:val="0"/>
          <w:color w:val="000000"/>
          <w:sz w:val="28"/>
        </w:rPr>
        <w:t>сложноподчинённые предложения с придаточными времени с союзами for, since;</w:t>
      </w:r>
    </w:p>
    <w:p>
      <w:pPr>
        <w:spacing w:before="0" w:after="0" w:line="264" w:lineRule="auto"/>
        <w:ind w:firstLine="600"/>
        <w:jc w:val="both"/>
      </w:pPr>
      <w:r>
        <w:rPr>
          <w:rFonts w:ascii="Times New Roman" w:hAnsi="Times New Roman"/>
          <w:b w:val="0"/>
          <w:i w:val="0"/>
          <w:color w:val="000000"/>
          <w:sz w:val="28"/>
        </w:rPr>
        <w:t>предложения с конструкциями as … as, not so … as;</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в Present/Past Continuous Tense;</w:t>
      </w:r>
    </w:p>
    <w:p>
      <w:pPr>
        <w:spacing w:before="0" w:after="0" w:line="264" w:lineRule="auto"/>
        <w:ind w:firstLine="600"/>
        <w:jc w:val="both"/>
      </w:pPr>
      <w:r>
        <w:rPr>
          <w:rFonts w:ascii="Times New Roman" w:hAnsi="Times New Roman"/>
          <w:b w:val="0"/>
          <w:i w:val="0"/>
          <w:color w:val="000000"/>
          <w:sz w:val="28"/>
        </w:rPr>
        <w:t>все типы вопросительных предложений (общий, специальный, альтернативный, разделительный вопросы) в Present/ Past Continuous Tense;</w:t>
      </w:r>
    </w:p>
    <w:p>
      <w:pPr>
        <w:spacing w:before="0" w:after="0" w:line="264" w:lineRule="auto"/>
        <w:ind w:firstLine="600"/>
        <w:jc w:val="both"/>
      </w:pPr>
      <w:r>
        <w:rPr>
          <w:rFonts w:ascii="Times New Roman" w:hAnsi="Times New Roman"/>
          <w:b w:val="0"/>
          <w:i w:val="0"/>
          <w:color w:val="000000"/>
          <w:sz w:val="28"/>
        </w:rPr>
        <w:t>модальные глаголы и их эквиваленты (can/be able to, must/ have to, may, should, need);</w:t>
      </w:r>
    </w:p>
    <w:p>
      <w:pPr>
        <w:spacing w:before="0" w:after="0" w:line="264" w:lineRule="auto"/>
        <w:ind w:firstLine="600"/>
        <w:jc w:val="both"/>
      </w:pPr>
      <w:r>
        <w:rPr>
          <w:rFonts w:ascii="Times New Roman" w:hAnsi="Times New Roman"/>
          <w:b w:val="0"/>
          <w:i w:val="0"/>
          <w:color w:val="000000"/>
          <w:sz w:val="28"/>
        </w:rPr>
        <w:t>cлова, выражающие количество (little/a little, few/a few);</w:t>
      </w:r>
    </w:p>
    <w:p>
      <w:pPr>
        <w:spacing w:before="0" w:after="0" w:line="264" w:lineRule="auto"/>
        <w:ind w:firstLine="600"/>
        <w:jc w:val="both"/>
      </w:pPr>
      <w:r>
        <w:rPr>
          <w:rFonts w:ascii="Times New Roman" w:hAnsi="Times New Roman"/>
          <w:b w:val="0"/>
          <w:i w:val="0"/>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pPr>
        <w:spacing w:before="0" w:after="0" w:line="264" w:lineRule="auto"/>
        <w:ind w:firstLine="600"/>
        <w:jc w:val="both"/>
      </w:pPr>
      <w:r>
        <w:rPr>
          <w:rFonts w:ascii="Times New Roman" w:hAnsi="Times New Roman"/>
          <w:b w:val="0"/>
          <w:i w:val="0"/>
          <w:color w:val="000000"/>
          <w:sz w:val="28"/>
        </w:rPr>
        <w:t>числительные для обозначения дат и больших чисел (100–1000);</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обладать базовыми знаниями о социокультурном портрете родной страны и страны (стран)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lineRule="auto"/>
        <w:ind w:firstLine="600"/>
        <w:jc w:val="both"/>
      </w:pPr>
      <w:r>
        <w:rPr>
          <w:rFonts w:ascii="Times New Roman" w:hAnsi="Times New Roman"/>
          <w:b w:val="0"/>
          <w:i w:val="0"/>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pPr>
      <w:r>
        <w:rPr>
          <w:rFonts w:ascii="Times New Roman" w:hAnsi="Times New Roman"/>
          <w:b w:val="0"/>
          <w:i w:val="0"/>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lineRule="auto"/>
        <w:ind w:firstLine="600"/>
        <w:jc w:val="both"/>
      </w:pPr>
      <w:r>
        <w:rPr>
          <w:rFonts w:ascii="Times New Roman" w:hAnsi="Times New Roman"/>
          <w:b w:val="0"/>
          <w:i w:val="0"/>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val="0"/>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lineRule="auto"/>
        <w:ind w:firstLine="600"/>
        <w:jc w:val="both"/>
      </w:pPr>
      <w:r>
        <w:rPr>
          <w:rFonts w:ascii="Times New Roman" w:hAnsi="Times New Roman"/>
          <w:b w:val="0"/>
          <w:i w:val="0"/>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lineRule="auto"/>
        <w:ind w:firstLine="600"/>
        <w:jc w:val="both"/>
      </w:pPr>
      <w:r>
        <w:rPr>
          <w:rFonts w:ascii="Times New Roman" w:hAnsi="Times New Roman"/>
          <w:b w:val="0"/>
          <w:i w:val="0"/>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lineRule="auto"/>
        <w:ind w:firstLine="600"/>
        <w:jc w:val="both"/>
      </w:pPr>
      <w:r>
        <w:rPr>
          <w:rFonts w:ascii="Times New Roman" w:hAnsi="Times New Roman"/>
          <w:b w:val="0"/>
          <w:i w:val="0"/>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pPr>
        <w:spacing w:before="0" w:after="0" w:line="264" w:lineRule="auto"/>
        <w:ind w:firstLine="600"/>
        <w:jc w:val="both"/>
      </w:pPr>
      <w:r>
        <w:rPr>
          <w:rFonts w:ascii="Times New Roman" w:hAnsi="Times New Roman"/>
          <w:b w:val="0"/>
          <w:i w:val="0"/>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pPr>
      <w:r>
        <w:rPr>
          <w:rFonts w:ascii="Times New Roman" w:hAnsi="Times New Roman"/>
          <w:b w:val="0"/>
          <w:i w:val="0"/>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w:t>
      </w:r>
    </w:p>
    <w:p>
      <w:pPr>
        <w:spacing w:before="0" w:after="0" w:line="264" w:lineRule="auto"/>
        <w:ind w:firstLine="600"/>
        <w:jc w:val="both"/>
      </w:pPr>
      <w:r>
        <w:rPr>
          <w:rFonts w:ascii="Times New Roman" w:hAnsi="Times New Roman"/>
          <w:b w:val="0"/>
          <w:i w:val="0"/>
          <w:color w:val="000000"/>
          <w:sz w:val="28"/>
        </w:rPr>
        <w:t>условные предложения реального (Conditional 0, Conditional I) характера;</w:t>
      </w:r>
    </w:p>
    <w:p>
      <w:pPr>
        <w:spacing w:before="0" w:after="0" w:line="264" w:lineRule="auto"/>
        <w:ind w:firstLine="600"/>
        <w:jc w:val="both"/>
      </w:pPr>
      <w:r>
        <w:rPr>
          <w:rFonts w:ascii="Times New Roman" w:hAnsi="Times New Roman"/>
          <w:b w:val="0"/>
          <w:i w:val="0"/>
          <w:color w:val="000000"/>
          <w:sz w:val="28"/>
        </w:rPr>
        <w:t>предложения с конструкцией to be going to + инфинитив и формы Future Simple Tense и Present Continuous Tense для выражения будущего действия;</w:t>
      </w:r>
    </w:p>
    <w:p>
      <w:pPr>
        <w:spacing w:before="0" w:after="0" w:line="264" w:lineRule="auto"/>
        <w:ind w:firstLine="600"/>
        <w:jc w:val="both"/>
      </w:pPr>
      <w:r>
        <w:rPr>
          <w:rFonts w:ascii="Times New Roman" w:hAnsi="Times New Roman"/>
          <w:b w:val="0"/>
          <w:i w:val="0"/>
          <w:color w:val="000000"/>
          <w:sz w:val="28"/>
        </w:rPr>
        <w:t>конструкцию used to + инфинитив глагола;</w:t>
      </w:r>
    </w:p>
    <w:p>
      <w:pPr>
        <w:spacing w:before="0" w:after="0" w:line="264" w:lineRule="auto"/>
        <w:ind w:firstLine="600"/>
        <w:jc w:val="both"/>
      </w:pPr>
      <w:r>
        <w:rPr>
          <w:rFonts w:ascii="Times New Roman" w:hAnsi="Times New Roman"/>
          <w:b w:val="0"/>
          <w:i w:val="0"/>
          <w:color w:val="000000"/>
          <w:sz w:val="28"/>
        </w:rPr>
        <w:t>глаголы в наиболее употребительных формах страдательного залога (Present/Past Simple Passive);</w:t>
      </w:r>
    </w:p>
    <w:p>
      <w:pPr>
        <w:spacing w:before="0" w:after="0" w:line="264" w:lineRule="auto"/>
        <w:ind w:firstLine="600"/>
        <w:jc w:val="both"/>
      </w:pPr>
      <w:r>
        <w:rPr>
          <w:rFonts w:ascii="Times New Roman" w:hAnsi="Times New Roman"/>
          <w:b w:val="0"/>
          <w:i w:val="0"/>
          <w:color w:val="000000"/>
          <w:sz w:val="28"/>
        </w:rPr>
        <w:t>предлоги, употребляемые с глаголами в страдательном залоге;</w:t>
      </w:r>
    </w:p>
    <w:p>
      <w:pPr>
        <w:spacing w:before="0" w:after="0" w:line="264" w:lineRule="auto"/>
        <w:ind w:firstLine="600"/>
        <w:jc w:val="both"/>
      </w:pPr>
      <w:r>
        <w:rPr>
          <w:rFonts w:ascii="Times New Roman" w:hAnsi="Times New Roman"/>
          <w:b w:val="0"/>
          <w:i w:val="0"/>
          <w:color w:val="000000"/>
          <w:sz w:val="28"/>
        </w:rPr>
        <w:t>модальный глагол might;</w:t>
      </w:r>
    </w:p>
    <w:p>
      <w:pPr>
        <w:spacing w:before="0" w:after="0" w:line="264" w:lineRule="auto"/>
        <w:ind w:firstLine="600"/>
        <w:jc w:val="both"/>
      </w:pPr>
      <w:r>
        <w:rPr>
          <w:rFonts w:ascii="Times New Roman" w:hAnsi="Times New Roman"/>
          <w:b w:val="0"/>
          <w:i w:val="0"/>
          <w:color w:val="000000"/>
          <w:sz w:val="28"/>
        </w:rPr>
        <w:t>наречия, совпадающие по форме с прилагательными (fast, high; early);</w:t>
      </w:r>
    </w:p>
    <w:p>
      <w:pPr>
        <w:spacing w:before="0" w:after="0" w:line="264" w:lineRule="auto"/>
        <w:ind w:firstLine="600"/>
        <w:jc w:val="both"/>
      </w:pPr>
      <w:r>
        <w:rPr>
          <w:rFonts w:ascii="Times New Roman" w:hAnsi="Times New Roman"/>
          <w:b w:val="0"/>
          <w:i w:val="0"/>
          <w:color w:val="000000"/>
          <w:sz w:val="28"/>
        </w:rPr>
        <w:t>местоимения other/another, both, all, one;</w:t>
      </w:r>
    </w:p>
    <w:p>
      <w:pPr>
        <w:spacing w:before="0" w:after="0" w:line="264" w:lineRule="auto"/>
        <w:ind w:firstLine="600"/>
        <w:jc w:val="both"/>
      </w:pPr>
      <w:r>
        <w:rPr>
          <w:rFonts w:ascii="Times New Roman" w:hAnsi="Times New Roman"/>
          <w:b w:val="0"/>
          <w:i w:val="0"/>
          <w:color w:val="000000"/>
          <w:sz w:val="28"/>
        </w:rPr>
        <w:t>количественные числительные для обозначения больших чисел (до 1 000 000);</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lineRule="auto"/>
        <w:ind w:firstLine="600"/>
        <w:jc w:val="both"/>
      </w:pPr>
      <w:r>
        <w:rPr>
          <w:rFonts w:ascii="Times New Roman" w:hAnsi="Times New Roman"/>
          <w:b w:val="0"/>
          <w:i w:val="0"/>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lineRule="auto"/>
        <w:ind w:firstLine="600"/>
        <w:jc w:val="both"/>
      </w:pPr>
      <w:r>
        <w:rPr>
          <w:rFonts w:ascii="Times New Roman" w:hAnsi="Times New Roman"/>
          <w:b w:val="0"/>
          <w:i w:val="0"/>
          <w:color w:val="000000"/>
          <w:sz w:val="28"/>
        </w:rPr>
        <w:t>кратко представлять Россию и страну (страны) изучаемого языка;</w:t>
      </w:r>
    </w:p>
    <w:p>
      <w:pPr>
        <w:spacing w:before="0" w:after="0" w:line="264" w:lineRule="auto"/>
        <w:ind w:firstLine="600"/>
        <w:jc w:val="both"/>
      </w:pPr>
      <w:r>
        <w:rPr>
          <w:rFonts w:ascii="Times New Roman" w:hAnsi="Times New Roman"/>
          <w:b w:val="0"/>
          <w:i w:val="0"/>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lineRule="auto"/>
        <w:ind w:firstLine="600"/>
        <w:jc w:val="both"/>
      </w:pPr>
      <w:r>
        <w:rPr>
          <w:rFonts w:ascii="Times New Roman" w:hAnsi="Times New Roman"/>
          <w:b w:val="0"/>
          <w:i w:val="0"/>
          <w:color w:val="000000"/>
          <w:sz w:val="28"/>
        </w:rPr>
        <w:t>8)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pPr>
      <w:r>
        <w:rPr>
          <w:rFonts w:ascii="Times New Roman" w:hAnsi="Times New Roman"/>
          <w:b w:val="0"/>
          <w:i w:val="0"/>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lineRule="auto"/>
        <w:ind w:firstLine="600"/>
        <w:jc w:val="both"/>
      </w:pPr>
      <w:r>
        <w:rPr>
          <w:rFonts w:ascii="Times New Roman" w:hAnsi="Times New Roman"/>
          <w:b w:val="0"/>
          <w:i w:val="0"/>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val="0"/>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lineRule="auto"/>
        <w:ind w:firstLine="600"/>
        <w:jc w:val="both"/>
      </w:pPr>
      <w:r>
        <w:rPr>
          <w:rFonts w:ascii="Times New Roman" w:hAnsi="Times New Roman"/>
          <w:b w:val="0"/>
          <w:i w:val="0"/>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pPr>
        <w:spacing w:before="0" w:after="0" w:line="264" w:lineRule="auto"/>
        <w:ind w:firstLine="600"/>
        <w:jc w:val="both"/>
      </w:pPr>
      <w:r>
        <w:rPr>
          <w:rFonts w:ascii="Times New Roman" w:hAnsi="Times New Roman"/>
          <w:b w:val="0"/>
          <w:i w:val="0"/>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pPr>
        <w:spacing w:before="0" w:after="0" w:line="264" w:lineRule="auto"/>
        <w:ind w:firstLine="600"/>
        <w:jc w:val="both"/>
      </w:pPr>
      <w:r>
        <w:rPr>
          <w:rFonts w:ascii="Times New Roman" w:hAnsi="Times New Roman"/>
          <w:b w:val="0"/>
          <w:i w:val="0"/>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pPr>
        <w:spacing w:before="0" w:after="0" w:line="264" w:lineRule="auto"/>
        <w:ind w:firstLine="600"/>
        <w:jc w:val="both"/>
      </w:pPr>
      <w:r>
        <w:rPr>
          <w:rFonts w:ascii="Times New Roman" w:hAnsi="Times New Roman"/>
          <w:b w:val="0"/>
          <w:i w:val="0"/>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pPr>
      <w:r>
        <w:rPr>
          <w:rFonts w:ascii="Times New Roman" w:hAnsi="Times New Roman"/>
          <w:b w:val="0"/>
          <w:i w:val="0"/>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w:t>
      </w:r>
    </w:p>
    <w:p>
      <w:pPr>
        <w:spacing w:before="0" w:after="0" w:line="264" w:lineRule="auto"/>
        <w:ind w:firstLine="600"/>
        <w:jc w:val="both"/>
      </w:pPr>
      <w:r>
        <w:rPr>
          <w:rFonts w:ascii="Times New Roman" w:hAnsi="Times New Roman"/>
          <w:b w:val="0"/>
          <w:i w:val="0"/>
          <w:color w:val="000000"/>
          <w:sz w:val="28"/>
        </w:rPr>
        <w:t>все типы вопросительных предложений в Past Perfect Tense;</w:t>
      </w:r>
    </w:p>
    <w:p>
      <w:pPr>
        <w:spacing w:before="0" w:after="0" w:line="264" w:lineRule="auto"/>
        <w:ind w:firstLine="600"/>
        <w:jc w:val="both"/>
      </w:pPr>
      <w:r>
        <w:rPr>
          <w:rFonts w:ascii="Times New Roman" w:hAnsi="Times New Roman"/>
          <w:b w:val="0"/>
          <w:i w:val="0"/>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pPr>
        <w:spacing w:before="0" w:after="0" w:line="264" w:lineRule="auto"/>
        <w:ind w:firstLine="600"/>
        <w:jc w:val="both"/>
      </w:pPr>
      <w:r>
        <w:rPr>
          <w:rFonts w:ascii="Times New Roman" w:hAnsi="Times New Roman"/>
          <w:b w:val="0"/>
          <w:i w:val="0"/>
          <w:color w:val="000000"/>
          <w:sz w:val="28"/>
        </w:rPr>
        <w:t>согласование времён в рамках сложного предложения;</w:t>
      </w:r>
    </w:p>
    <w:p>
      <w:pPr>
        <w:spacing w:before="0" w:after="0" w:line="264" w:lineRule="auto"/>
        <w:ind w:firstLine="600"/>
        <w:jc w:val="both"/>
      </w:pPr>
      <w:r>
        <w:rPr>
          <w:rFonts w:ascii="Times New Roman" w:hAnsi="Times New Roman"/>
          <w:b w:val="0"/>
          <w:i w:val="0"/>
          <w:color w:val="000000"/>
          <w:sz w:val="28"/>
        </w:rPr>
        <w:t>согласование подлежащего, выраженного собирательным существительным (family, police), со сказуемым;</w:t>
      </w:r>
    </w:p>
    <w:p>
      <w:pPr>
        <w:spacing w:before="0" w:after="0" w:line="264" w:lineRule="auto"/>
        <w:ind w:firstLine="600"/>
        <w:jc w:val="both"/>
      </w:pPr>
      <w:r>
        <w:rPr>
          <w:rFonts w:ascii="Times New Roman" w:hAnsi="Times New Roman"/>
          <w:b w:val="0"/>
          <w:i w:val="0"/>
          <w:color w:val="000000"/>
          <w:sz w:val="28"/>
        </w:rPr>
        <w:t>конструкции с глаголами на -ing: to love/hate doing something;</w:t>
      </w:r>
    </w:p>
    <w:p>
      <w:pPr>
        <w:spacing w:before="0" w:after="0" w:line="264" w:lineRule="auto"/>
        <w:ind w:firstLine="600"/>
        <w:jc w:val="both"/>
      </w:pPr>
      <w:r>
        <w:rPr>
          <w:rFonts w:ascii="Times New Roman" w:hAnsi="Times New Roman"/>
          <w:b w:val="0"/>
          <w:i w:val="0"/>
          <w:color w:val="000000"/>
          <w:sz w:val="28"/>
        </w:rPr>
        <w:t>конструкции, содержащие глаголы-связки to be/to look/to feel/to seem;</w:t>
      </w:r>
    </w:p>
    <w:p>
      <w:pPr>
        <w:spacing w:before="0" w:after="0" w:line="264" w:lineRule="auto"/>
        <w:ind w:firstLine="600"/>
        <w:jc w:val="both"/>
      </w:pPr>
      <w:r>
        <w:rPr>
          <w:rFonts w:ascii="Times New Roman" w:hAnsi="Times New Roman"/>
          <w:b w:val="0"/>
          <w:i w:val="0"/>
          <w:color w:val="000000"/>
          <w:sz w:val="28"/>
        </w:rPr>
        <w:t>конструкции be/get used to do something; be/get used doing something;</w:t>
      </w:r>
    </w:p>
    <w:p>
      <w:pPr>
        <w:spacing w:before="0" w:after="0" w:line="264" w:lineRule="auto"/>
        <w:ind w:firstLine="600"/>
        <w:jc w:val="both"/>
      </w:pPr>
      <w:r>
        <w:rPr>
          <w:rFonts w:ascii="Times New Roman" w:hAnsi="Times New Roman"/>
          <w:b w:val="0"/>
          <w:i w:val="0"/>
          <w:color w:val="000000"/>
          <w:sz w:val="28"/>
        </w:rPr>
        <w:t>конструкцию both … and …;</w:t>
      </w:r>
    </w:p>
    <w:p>
      <w:pPr>
        <w:spacing w:before="0" w:after="0" w:line="264" w:lineRule="auto"/>
        <w:ind w:firstLine="600"/>
        <w:jc w:val="both"/>
      </w:pPr>
      <w:r>
        <w:rPr>
          <w:rFonts w:ascii="Times New Roman" w:hAnsi="Times New Roman"/>
          <w:b w:val="0"/>
          <w:i w:val="0"/>
          <w:color w:val="000000"/>
          <w:sz w:val="28"/>
        </w:rPr>
        <w:t>конструкции c глаголами to stop, to remember, to forget (разница в значении to stop doing smth и to stop to do smth);</w:t>
      </w:r>
    </w:p>
    <w:p>
      <w:pPr>
        <w:spacing w:before="0" w:after="0" w:line="264" w:lineRule="auto"/>
        <w:ind w:firstLine="600"/>
        <w:jc w:val="both"/>
      </w:pPr>
      <w:r>
        <w:rPr>
          <w:rFonts w:ascii="Times New Roman" w:hAnsi="Times New Roman"/>
          <w:b w:val="0"/>
          <w:i w:val="0"/>
          <w:color w:val="000000"/>
          <w:sz w:val="28"/>
        </w:rPr>
        <w:t>глаголы в видовременных формах действительного залога в изъявительном наклонении (Past Perfect Tense, Present Perfect Continuous Tense, Future-in-the-Past);</w:t>
      </w:r>
    </w:p>
    <w:p>
      <w:pPr>
        <w:spacing w:before="0" w:after="0" w:line="264" w:lineRule="auto"/>
        <w:ind w:firstLine="600"/>
        <w:jc w:val="both"/>
      </w:pPr>
      <w:r>
        <w:rPr>
          <w:rFonts w:ascii="Times New Roman" w:hAnsi="Times New Roman"/>
          <w:b w:val="0"/>
          <w:i w:val="0"/>
          <w:color w:val="000000"/>
          <w:sz w:val="28"/>
        </w:rPr>
        <w:t>модальные глаголы в косвенной речи в настоящем и прошедшем времени;</w:t>
      </w:r>
    </w:p>
    <w:p>
      <w:pPr>
        <w:spacing w:before="0" w:after="0" w:line="264" w:lineRule="auto"/>
        <w:ind w:firstLine="600"/>
        <w:jc w:val="both"/>
      </w:pPr>
      <w:r>
        <w:rPr>
          <w:rFonts w:ascii="Times New Roman" w:hAnsi="Times New Roman"/>
          <w:b w:val="0"/>
          <w:i w:val="0"/>
          <w:color w:val="000000"/>
          <w:sz w:val="28"/>
        </w:rPr>
        <w:t>неличные формы глагола (инфинитив, герундий, причастия настоящего и прошедшего времени);</w:t>
      </w:r>
    </w:p>
    <w:p>
      <w:pPr>
        <w:spacing w:before="0" w:after="0" w:line="264" w:lineRule="auto"/>
        <w:ind w:firstLine="600"/>
        <w:jc w:val="both"/>
      </w:pPr>
      <w:r>
        <w:rPr>
          <w:rFonts w:ascii="Times New Roman" w:hAnsi="Times New Roman"/>
          <w:b w:val="0"/>
          <w:i w:val="0"/>
          <w:color w:val="000000"/>
          <w:sz w:val="28"/>
        </w:rPr>
        <w:t>наречия too – enough;</w:t>
      </w:r>
    </w:p>
    <w:p>
      <w:pPr>
        <w:spacing w:before="0" w:after="0" w:line="264" w:lineRule="auto"/>
        <w:ind w:firstLine="600"/>
        <w:jc w:val="both"/>
      </w:pPr>
      <w:r>
        <w:rPr>
          <w:rFonts w:ascii="Times New Roman" w:hAnsi="Times New Roman"/>
          <w:b w:val="0"/>
          <w:i w:val="0"/>
          <w:color w:val="000000"/>
          <w:sz w:val="28"/>
        </w:rPr>
        <w:t>отрицательные местоимения no (и его производные nobody, nothing, etc.), none;</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lineRule="auto"/>
        <w:ind w:firstLine="600"/>
        <w:jc w:val="both"/>
      </w:pPr>
      <w:r>
        <w:rPr>
          <w:rFonts w:ascii="Times New Roman" w:hAnsi="Times New Roman"/>
          <w:b w:val="0"/>
          <w:i w:val="0"/>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pPr>
        <w:spacing w:before="0" w:after="0" w:line="264" w:lineRule="auto"/>
        <w:ind w:firstLine="600"/>
        <w:jc w:val="both"/>
      </w:pPr>
      <w:r>
        <w:rPr>
          <w:rFonts w:ascii="Times New Roman" w:hAnsi="Times New Roman"/>
          <w:b w:val="0"/>
          <w:i w:val="0"/>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pPr>
        <w:spacing w:before="0" w:after="0" w:line="264" w:lineRule="auto"/>
        <w:ind w:firstLine="600"/>
        <w:jc w:val="both"/>
      </w:pPr>
      <w:r>
        <w:rPr>
          <w:rFonts w:ascii="Times New Roman" w:hAnsi="Times New Roman"/>
          <w:b w:val="0"/>
          <w:i w:val="0"/>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pPr>
        <w:spacing w:before="0" w:after="0" w:line="264" w:lineRule="auto"/>
        <w:ind w:firstLine="600"/>
        <w:jc w:val="both"/>
      </w:pPr>
      <w:r>
        <w:rPr>
          <w:rFonts w:ascii="Times New Roman" w:hAnsi="Times New Roman"/>
          <w:b w:val="0"/>
          <w:i w:val="0"/>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lineRule="auto"/>
        <w:ind w:firstLine="600"/>
        <w:jc w:val="both"/>
      </w:pPr>
      <w:r>
        <w:rPr>
          <w:rFonts w:ascii="Times New Roman" w:hAnsi="Times New Roman"/>
          <w:b w:val="0"/>
          <w:i w:val="0"/>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lineRule="auto"/>
        <w:ind w:firstLine="600"/>
        <w:jc w:val="both"/>
      </w:pPr>
      <w:r>
        <w:rPr>
          <w:rFonts w:ascii="Times New Roman" w:hAnsi="Times New Roman"/>
          <w:b w:val="0"/>
          <w:i w:val="0"/>
          <w:color w:val="000000"/>
          <w:sz w:val="28"/>
        </w:rPr>
        <w:t>10)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pPr>
      <w:r>
        <w:rPr>
          <w:rFonts w:ascii="Times New Roman" w:hAnsi="Times New Roman"/>
          <w:b w:val="0"/>
          <w:i w:val="0"/>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lineRule="auto"/>
        <w:ind w:firstLine="600"/>
        <w:jc w:val="both"/>
      </w:pPr>
      <w:r>
        <w:rPr>
          <w:rFonts w:ascii="Times New Roman" w:hAnsi="Times New Roman"/>
          <w:b w:val="0"/>
          <w:i w:val="0"/>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pPr>
        <w:spacing w:before="0" w:after="0" w:line="264" w:lineRule="auto"/>
        <w:ind w:firstLine="600"/>
        <w:jc w:val="both"/>
      </w:pPr>
      <w:r>
        <w:rPr>
          <w:rFonts w:ascii="Times New Roman" w:hAnsi="Times New Roman"/>
          <w:b w:val="0"/>
          <w:i w:val="0"/>
          <w:color w:val="000000"/>
          <w:sz w:val="28"/>
        </w:rPr>
        <w:t>1) владеть основными видами речевой деятельности:</w:t>
      </w:r>
    </w:p>
    <w:p>
      <w:pPr>
        <w:spacing w:before="0" w:after="0" w:line="264" w:lineRule="auto"/>
        <w:ind w:firstLine="600"/>
        <w:jc w:val="both"/>
      </w:pPr>
      <w:r>
        <w:rPr>
          <w:rFonts w:ascii="Times New Roman" w:hAnsi="Times New Roman"/>
          <w:b w:val="0"/>
          <w:i w:val="0"/>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lineRule="auto"/>
        <w:ind w:firstLine="600"/>
        <w:jc w:val="both"/>
      </w:pPr>
      <w:r>
        <w:rPr>
          <w:rFonts w:ascii="Times New Roman" w:hAnsi="Times New Roman"/>
          <w:b w:val="0"/>
          <w:i w:val="0"/>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lineRule="auto"/>
        <w:ind w:firstLine="600"/>
        <w:jc w:val="both"/>
      </w:pPr>
      <w:r>
        <w:rPr>
          <w:rFonts w:ascii="Times New Roman" w:hAnsi="Times New Roman"/>
          <w:b w:val="0"/>
          <w:i w:val="0"/>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lineRule="auto"/>
        <w:ind w:firstLine="600"/>
        <w:jc w:val="both"/>
      </w:pPr>
      <w:r>
        <w:rPr>
          <w:rFonts w:ascii="Times New Roman" w:hAnsi="Times New Roman"/>
          <w:b w:val="0"/>
          <w:i w:val="0"/>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pPr>
        <w:spacing w:before="0" w:after="0" w:line="264" w:lineRule="auto"/>
        <w:ind w:firstLine="600"/>
        <w:jc w:val="both"/>
      </w:pPr>
      <w:r>
        <w:rPr>
          <w:rFonts w:ascii="Times New Roman" w:hAnsi="Times New Roman"/>
          <w:b w:val="0"/>
          <w:i w:val="0"/>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pPr>
        <w:spacing w:before="0" w:after="0" w:line="264" w:lineRule="auto"/>
        <w:ind w:firstLine="600"/>
        <w:jc w:val="both"/>
      </w:pPr>
      <w:r>
        <w:rPr>
          <w:rFonts w:ascii="Times New Roman" w:hAnsi="Times New Roman"/>
          <w:b w:val="0"/>
          <w:i w:val="0"/>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pPr>
        <w:spacing w:before="0" w:after="0" w:line="264" w:lineRule="auto"/>
        <w:ind w:firstLine="600"/>
        <w:jc w:val="both"/>
      </w:pPr>
      <w:r>
        <w:rPr>
          <w:rFonts w:ascii="Times New Roman" w:hAnsi="Times New Roman"/>
          <w:b w:val="0"/>
          <w:i w:val="0"/>
          <w:color w:val="000000"/>
          <w:sz w:val="28"/>
        </w:rPr>
        <w:t>владеть орфографическими навыками: правильно писать изученные слова;</w:t>
      </w:r>
    </w:p>
    <w:p>
      <w:pPr>
        <w:spacing w:before="0" w:after="0" w:line="264" w:lineRule="auto"/>
        <w:ind w:firstLine="600"/>
        <w:jc w:val="both"/>
      </w:pPr>
      <w:r>
        <w:rPr>
          <w:rFonts w:ascii="Times New Roman" w:hAnsi="Times New Roman"/>
          <w:b w:val="0"/>
          <w:i w:val="0"/>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pPr>
        <w:spacing w:before="0" w:after="0" w:line="264" w:lineRule="auto"/>
        <w:ind w:firstLine="600"/>
        <w:jc w:val="both"/>
      </w:pPr>
      <w:r>
        <w:rPr>
          <w:rFonts w:ascii="Times New Roman" w:hAnsi="Times New Roman"/>
          <w:b w:val="0"/>
          <w:i w:val="0"/>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lineRule="auto"/>
        <w:ind w:firstLine="600"/>
        <w:jc w:val="both"/>
      </w:pPr>
      <w:r>
        <w:rPr>
          <w:rFonts w:ascii="Times New Roman" w:hAnsi="Times New Roman"/>
          <w:b w:val="0"/>
          <w:i w:val="0"/>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lineRule="auto"/>
        <w:ind w:firstLine="600"/>
        <w:jc w:val="both"/>
      </w:pPr>
      <w:r>
        <w:rPr>
          <w:rFonts w:ascii="Times New Roman" w:hAnsi="Times New Roman"/>
          <w:b w:val="0"/>
          <w:i w:val="0"/>
          <w:color w:val="000000"/>
          <w:sz w:val="28"/>
        </w:rPr>
        <w:t>распознавать и употреблять в устной и письменной речи:</w:t>
      </w:r>
    </w:p>
    <w:p>
      <w:pPr>
        <w:spacing w:before="0" w:after="0" w:line="264" w:lineRule="auto"/>
        <w:ind w:firstLine="600"/>
        <w:jc w:val="both"/>
      </w:pPr>
      <w:r>
        <w:rPr>
          <w:rFonts w:ascii="Times New Roman" w:hAnsi="Times New Roman"/>
          <w:b w:val="0"/>
          <w:i w:val="0"/>
          <w:color w:val="000000"/>
          <w:sz w:val="28"/>
        </w:rPr>
        <w:t>предложения со сложным дополнением (Complex Object) (I want to have my hair cut.);</w:t>
      </w:r>
    </w:p>
    <w:p>
      <w:pPr>
        <w:spacing w:before="0" w:after="0" w:line="264" w:lineRule="auto"/>
        <w:ind w:firstLine="600"/>
        <w:jc w:val="both"/>
      </w:pPr>
      <w:r>
        <w:rPr>
          <w:rFonts w:ascii="Times New Roman" w:hAnsi="Times New Roman"/>
          <w:b w:val="0"/>
          <w:i w:val="0"/>
          <w:color w:val="000000"/>
          <w:sz w:val="28"/>
        </w:rPr>
        <w:t>предложения с I wish;</w:t>
      </w:r>
    </w:p>
    <w:p>
      <w:pPr>
        <w:spacing w:before="0" w:after="0" w:line="264" w:lineRule="auto"/>
        <w:ind w:firstLine="600"/>
        <w:jc w:val="both"/>
      </w:pPr>
      <w:r>
        <w:rPr>
          <w:rFonts w:ascii="Times New Roman" w:hAnsi="Times New Roman"/>
          <w:b w:val="0"/>
          <w:i w:val="0"/>
          <w:color w:val="000000"/>
          <w:sz w:val="28"/>
        </w:rPr>
        <w:t>условные предложения нереального характера (Conditional II);</w:t>
      </w:r>
    </w:p>
    <w:p>
      <w:pPr>
        <w:spacing w:before="0" w:after="0" w:line="264" w:lineRule="auto"/>
        <w:ind w:firstLine="600"/>
        <w:jc w:val="both"/>
      </w:pPr>
      <w:r>
        <w:rPr>
          <w:rFonts w:ascii="Times New Roman" w:hAnsi="Times New Roman"/>
          <w:b w:val="0"/>
          <w:i w:val="0"/>
          <w:color w:val="000000"/>
          <w:sz w:val="28"/>
        </w:rPr>
        <w:t>конструкцию для выражения предпочтения I prefer …/I’d prefer …/I’d rather…;</w:t>
      </w:r>
    </w:p>
    <w:p>
      <w:pPr>
        <w:spacing w:before="0" w:after="0" w:line="264" w:lineRule="auto"/>
        <w:ind w:firstLine="600"/>
        <w:jc w:val="both"/>
      </w:pPr>
      <w:r>
        <w:rPr>
          <w:rFonts w:ascii="Times New Roman" w:hAnsi="Times New Roman"/>
          <w:b w:val="0"/>
          <w:i w:val="0"/>
          <w:color w:val="000000"/>
          <w:sz w:val="28"/>
        </w:rPr>
        <w:t>предложения с конструкцией either … or, neither … nor;</w:t>
      </w:r>
    </w:p>
    <w:p>
      <w:pPr>
        <w:spacing w:before="0" w:after="0" w:line="264" w:lineRule="auto"/>
        <w:ind w:firstLine="600"/>
        <w:jc w:val="both"/>
      </w:pPr>
      <w:r>
        <w:rPr>
          <w:rFonts w:ascii="Times New Roman" w:hAnsi="Times New Roman"/>
          <w:b w:val="0"/>
          <w:i w:val="0"/>
          <w:color w:val="000000"/>
          <w:sz w:val="28"/>
        </w:rPr>
        <w:t>формы страдательного залога Present Perfect Passive;</w:t>
      </w:r>
    </w:p>
    <w:p>
      <w:pPr>
        <w:spacing w:before="0" w:after="0" w:line="264" w:lineRule="auto"/>
        <w:ind w:firstLine="600"/>
        <w:jc w:val="both"/>
      </w:pPr>
      <w:r>
        <w:rPr>
          <w:rFonts w:ascii="Times New Roman" w:hAnsi="Times New Roman"/>
          <w:b w:val="0"/>
          <w:i w:val="0"/>
          <w:color w:val="000000"/>
          <w:sz w:val="28"/>
        </w:rPr>
        <w:t>порядок следования имён прилагательных (nice long blond hair);</w:t>
      </w:r>
    </w:p>
    <w:p>
      <w:pPr>
        <w:spacing w:before="0" w:after="0" w:line="264" w:lineRule="auto"/>
        <w:ind w:firstLine="600"/>
        <w:jc w:val="both"/>
      </w:pPr>
      <w:r>
        <w:rPr>
          <w:rFonts w:ascii="Times New Roman" w:hAnsi="Times New Roman"/>
          <w:b w:val="0"/>
          <w:i w:val="0"/>
          <w:color w:val="000000"/>
          <w:sz w:val="28"/>
        </w:rPr>
        <w:t>5) владеть социокультурными знаниями и умениями:</w:t>
      </w:r>
    </w:p>
    <w:p>
      <w:pPr>
        <w:spacing w:before="0" w:after="0" w:line="264" w:lineRule="auto"/>
        <w:ind w:firstLine="600"/>
        <w:jc w:val="both"/>
      </w:pPr>
      <w:r>
        <w:rPr>
          <w:rFonts w:ascii="Times New Roman" w:hAnsi="Times New Roman"/>
          <w:b w:val="0"/>
          <w:i w:val="0"/>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lineRule="auto"/>
        <w:ind w:firstLine="600"/>
        <w:jc w:val="both"/>
      </w:pPr>
      <w:r>
        <w:rPr>
          <w:rFonts w:ascii="Times New Roman" w:hAnsi="Times New Roman"/>
          <w:b w:val="0"/>
          <w:i w:val="0"/>
          <w:color w:val="000000"/>
          <w:sz w:val="28"/>
        </w:rPr>
        <w:t>выражать модальные значения, чувства и эмоции;</w:t>
      </w:r>
    </w:p>
    <w:p>
      <w:pPr>
        <w:spacing w:before="0" w:after="0" w:line="264" w:lineRule="auto"/>
        <w:ind w:firstLine="600"/>
        <w:jc w:val="both"/>
      </w:pPr>
      <w:r>
        <w:rPr>
          <w:rFonts w:ascii="Times New Roman" w:hAnsi="Times New Roman"/>
          <w:b w:val="0"/>
          <w:i w:val="0"/>
          <w:color w:val="000000"/>
          <w:sz w:val="28"/>
        </w:rPr>
        <w:t>иметь элементарные представления о различных вариантах английского языка;</w:t>
      </w:r>
    </w:p>
    <w:p>
      <w:pPr>
        <w:spacing w:before="0" w:after="0" w:line="264" w:lineRule="auto"/>
        <w:ind w:firstLine="600"/>
        <w:jc w:val="both"/>
      </w:pPr>
      <w:r>
        <w:rPr>
          <w:rFonts w:ascii="Times New Roman" w:hAnsi="Times New Roman"/>
          <w:b w:val="0"/>
          <w:i w:val="0"/>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lineRule="auto"/>
        <w:ind w:firstLine="600"/>
        <w:jc w:val="both"/>
      </w:pPr>
      <w:r>
        <w:rPr>
          <w:rFonts w:ascii="Times New Roman" w:hAnsi="Times New Roman"/>
          <w:b w:val="0"/>
          <w:i w:val="0"/>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lineRule="auto"/>
        <w:ind w:firstLine="600"/>
        <w:jc w:val="both"/>
      </w:pPr>
      <w:r>
        <w:rPr>
          <w:rFonts w:ascii="Times New Roman" w:hAnsi="Times New Roman"/>
          <w:b w:val="0"/>
          <w:i w:val="0"/>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lineRule="auto"/>
        <w:ind w:firstLine="600"/>
        <w:jc w:val="both"/>
      </w:pPr>
      <w:r>
        <w:rPr>
          <w:rFonts w:ascii="Times New Roman" w:hAnsi="Times New Roman"/>
          <w:b w:val="0"/>
          <w:i w:val="0"/>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lineRule="auto"/>
        <w:ind w:firstLine="600"/>
        <w:jc w:val="both"/>
      </w:pPr>
      <w:r>
        <w:rPr>
          <w:rFonts w:ascii="Times New Roman" w:hAnsi="Times New Roman"/>
          <w:b w:val="0"/>
          <w:i w:val="0"/>
          <w:color w:val="000000"/>
          <w:sz w:val="28"/>
        </w:rPr>
        <w:t>9) использовать иноязычные словари и справочники, в том числе информационно-справочные системы в электронной форме;</w:t>
      </w:r>
    </w:p>
    <w:p>
      <w:pPr>
        <w:spacing w:before="0" w:after="0" w:line="264" w:lineRule="auto"/>
        <w:ind w:firstLine="600"/>
        <w:jc w:val="both"/>
      </w:pPr>
      <w:r>
        <w:rPr>
          <w:rFonts w:ascii="Times New Roman" w:hAnsi="Times New Roman"/>
          <w:b w:val="0"/>
          <w:i w:val="0"/>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lineRule="auto"/>
        <w:ind w:firstLine="600"/>
        <w:jc w:val="both"/>
      </w:pPr>
      <w:r>
        <w:rPr>
          <w:rFonts w:ascii="Times New Roman" w:hAnsi="Times New Roman"/>
          <w:b w:val="0"/>
          <w:i w:val="0"/>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ectPr>
          <w:pgSz w:w="11906" w:h="16383"/>
          <w:cols w:space="720" w:num="1"/>
        </w:sectPr>
      </w:pPr>
      <w:bookmarkStart w:id="12" w:name="block-21146856"/>
    </w:p>
    <w:bookmarkEnd w:id="11"/>
    <w:bookmarkEnd w:id="12"/>
    <w:p>
      <w:bookmarkStart w:id="13" w:name="_GoBack"/>
      <w:bookmarkEnd w:id="13"/>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1647"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1287"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1287"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1647"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1287" w:hanging="360"/>
      </w:pPr>
      <w:rPr>
        <w:rFonts w:hint="default" w:ascii="Symbol" w:hAnsi="Symbol"/>
      </w:rPr>
    </w:lvl>
  </w:abstractNum>
  <w:abstractNum w:abstractNumId="5">
    <w:nsid w:val="D7F9FE59"/>
    <w:multiLevelType w:val="singleLevel"/>
    <w:tmpl w:val="D7F9FE59"/>
    <w:lvl w:ilvl="0" w:tentative="0">
      <w:start w:val="1"/>
      <w:numFmt w:val="bullet"/>
      <w:lvlText w:val=""/>
      <w:lvlJc w:val="left"/>
      <w:pPr>
        <w:ind w:left="1647" w:hanging="360"/>
      </w:pPr>
      <w:rPr>
        <w:rFonts w:hint="default" w:ascii="Symbol" w:hAnsi="Symbol"/>
      </w:rPr>
    </w:lvl>
  </w:abstractNum>
  <w:abstractNum w:abstractNumId="6">
    <w:nsid w:val="DCBA6B53"/>
    <w:multiLevelType w:val="singleLevel"/>
    <w:tmpl w:val="DCBA6B53"/>
    <w:lvl w:ilvl="0" w:tentative="0">
      <w:start w:val="1"/>
      <w:numFmt w:val="bullet"/>
      <w:lvlText w:val=""/>
      <w:lvlJc w:val="left"/>
      <w:pPr>
        <w:ind w:left="1647" w:hanging="360"/>
      </w:pPr>
      <w:rPr>
        <w:rFonts w:hint="default" w:ascii="Symbol" w:hAnsi="Symbol"/>
      </w:rPr>
    </w:lvl>
  </w:abstractNum>
  <w:abstractNum w:abstractNumId="7">
    <w:nsid w:val="F4B5D9F5"/>
    <w:multiLevelType w:val="singleLevel"/>
    <w:tmpl w:val="F4B5D9F5"/>
    <w:lvl w:ilvl="0" w:tentative="0">
      <w:start w:val="1"/>
      <w:numFmt w:val="bullet"/>
      <w:lvlText w:val=""/>
      <w:lvlJc w:val="left"/>
      <w:pPr>
        <w:ind w:left="1647" w:hanging="360"/>
      </w:pPr>
      <w:rPr>
        <w:rFonts w:hint="default" w:ascii="Symbol" w:hAnsi="Symbol"/>
      </w:rPr>
    </w:lvl>
  </w:abstractNum>
  <w:abstractNum w:abstractNumId="8">
    <w:nsid w:val="0053208E"/>
    <w:multiLevelType w:val="singleLevel"/>
    <w:tmpl w:val="0053208E"/>
    <w:lvl w:ilvl="0" w:tentative="0">
      <w:start w:val="1"/>
      <w:numFmt w:val="bullet"/>
      <w:lvlText w:val=""/>
      <w:lvlJc w:val="left"/>
      <w:pPr>
        <w:ind w:left="1287" w:hanging="360"/>
      </w:pPr>
      <w:rPr>
        <w:rFonts w:hint="default" w:ascii="Symbol" w:hAnsi="Symbol"/>
      </w:rPr>
    </w:lvl>
  </w:abstractNum>
  <w:abstractNum w:abstractNumId="9">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0">
    <w:nsid w:val="03D62ECE"/>
    <w:multiLevelType w:val="singleLevel"/>
    <w:tmpl w:val="03D62ECE"/>
    <w:lvl w:ilvl="0" w:tentative="0">
      <w:start w:val="1"/>
      <w:numFmt w:val="bullet"/>
      <w:lvlText w:val=""/>
      <w:lvlJc w:val="left"/>
      <w:pPr>
        <w:ind w:left="1287" w:hanging="360"/>
      </w:pPr>
      <w:rPr>
        <w:rFonts w:hint="default" w:ascii="Symbol" w:hAnsi="Symbol"/>
      </w:rPr>
    </w:lvl>
  </w:abstractNum>
  <w:abstractNum w:abstractNumId="11">
    <w:nsid w:val="2470EC97"/>
    <w:multiLevelType w:val="singleLevel"/>
    <w:tmpl w:val="2470EC97"/>
    <w:lvl w:ilvl="0" w:tentative="0">
      <w:start w:val="1"/>
      <w:numFmt w:val="bullet"/>
      <w:lvlText w:val=""/>
      <w:lvlJc w:val="left"/>
      <w:pPr>
        <w:ind w:left="1647" w:hanging="360"/>
      </w:pPr>
      <w:rPr>
        <w:rFonts w:hint="default" w:ascii="Symbol" w:hAnsi="Symbol"/>
      </w:rPr>
    </w:lvl>
  </w:abstractNum>
  <w:abstractNum w:abstractNumId="12">
    <w:nsid w:val="25B654F3"/>
    <w:multiLevelType w:val="singleLevel"/>
    <w:tmpl w:val="25B654F3"/>
    <w:lvl w:ilvl="0" w:tentative="0">
      <w:start w:val="1"/>
      <w:numFmt w:val="bullet"/>
      <w:lvlText w:val=""/>
      <w:lvlJc w:val="left"/>
      <w:pPr>
        <w:ind w:left="1287" w:hanging="360"/>
      </w:pPr>
      <w:rPr>
        <w:rFonts w:hint="default" w:ascii="Symbol" w:hAnsi="Symbol"/>
      </w:rPr>
    </w:lvl>
  </w:abstractNum>
  <w:abstractNum w:abstractNumId="13">
    <w:nsid w:val="2A8F537B"/>
    <w:multiLevelType w:val="singleLevel"/>
    <w:tmpl w:val="2A8F537B"/>
    <w:lvl w:ilvl="0" w:tentative="0">
      <w:start w:val="1"/>
      <w:numFmt w:val="bullet"/>
      <w:lvlText w:val=""/>
      <w:lvlJc w:val="left"/>
      <w:pPr>
        <w:ind w:left="1647" w:hanging="360"/>
      </w:pPr>
      <w:rPr>
        <w:rFonts w:hint="default" w:ascii="Symbol" w:hAnsi="Symbol"/>
      </w:rPr>
    </w:lvl>
  </w:abstractNum>
  <w:abstractNum w:abstractNumId="14">
    <w:nsid w:val="4D4DC07F"/>
    <w:multiLevelType w:val="singleLevel"/>
    <w:tmpl w:val="4D4DC07F"/>
    <w:lvl w:ilvl="0" w:tentative="0">
      <w:start w:val="1"/>
      <w:numFmt w:val="bullet"/>
      <w:lvlText w:val=""/>
      <w:lvlJc w:val="left"/>
      <w:pPr>
        <w:ind w:left="1647" w:hanging="360"/>
      </w:pPr>
      <w:rPr>
        <w:rFonts w:hint="default" w:ascii="Symbol" w:hAnsi="Symbol"/>
      </w:rPr>
    </w:lvl>
  </w:abstractNum>
  <w:abstractNum w:abstractNumId="15">
    <w:nsid w:val="59ADCABA"/>
    <w:multiLevelType w:val="singleLevel"/>
    <w:tmpl w:val="59ADCABA"/>
    <w:lvl w:ilvl="0" w:tentative="0">
      <w:start w:val="1"/>
      <w:numFmt w:val="bullet"/>
      <w:lvlText w:val=""/>
      <w:lvlJc w:val="left"/>
      <w:pPr>
        <w:ind w:left="1287" w:hanging="360"/>
      </w:pPr>
      <w:rPr>
        <w:rFonts w:hint="default" w:ascii="Symbol" w:hAnsi="Symbol"/>
      </w:rPr>
    </w:lvl>
  </w:abstractNum>
  <w:abstractNum w:abstractNumId="16">
    <w:nsid w:val="5A241D34"/>
    <w:multiLevelType w:val="singleLevel"/>
    <w:tmpl w:val="5A241D34"/>
    <w:lvl w:ilvl="0" w:tentative="0">
      <w:start w:val="1"/>
      <w:numFmt w:val="bullet"/>
      <w:lvlText w:val=""/>
      <w:lvlJc w:val="left"/>
      <w:pPr>
        <w:ind w:left="1647" w:hanging="360"/>
      </w:pPr>
      <w:rPr>
        <w:rFonts w:hint="default" w:ascii="Symbol" w:hAnsi="Symbol"/>
      </w:rPr>
    </w:lvl>
  </w:abstractNum>
  <w:abstractNum w:abstractNumId="17">
    <w:nsid w:val="72183CF9"/>
    <w:multiLevelType w:val="singleLevel"/>
    <w:tmpl w:val="72183CF9"/>
    <w:lvl w:ilvl="0" w:tentative="0">
      <w:start w:val="1"/>
      <w:numFmt w:val="bullet"/>
      <w:lvlText w:val=""/>
      <w:lvlJc w:val="left"/>
      <w:pPr>
        <w:ind w:left="1287" w:hanging="360"/>
      </w:pPr>
      <w:rPr>
        <w:rFonts w:hint="default" w:ascii="Symbol" w:hAnsi="Symbol"/>
      </w:rPr>
    </w:lvl>
  </w:abstractNum>
  <w:num w:numId="1">
    <w:abstractNumId w:val="8"/>
  </w:num>
  <w:num w:numId="2">
    <w:abstractNumId w:val="4"/>
  </w:num>
  <w:num w:numId="3">
    <w:abstractNumId w:val="15"/>
  </w:num>
  <w:num w:numId="4">
    <w:abstractNumId w:val="2"/>
  </w:num>
  <w:num w:numId="5">
    <w:abstractNumId w:val="1"/>
  </w:num>
  <w:num w:numId="6">
    <w:abstractNumId w:val="10"/>
  </w:num>
  <w:num w:numId="7">
    <w:abstractNumId w:val="12"/>
  </w:num>
  <w:num w:numId="8">
    <w:abstractNumId w:val="17"/>
  </w:num>
  <w:num w:numId="9">
    <w:abstractNumId w:val="9"/>
  </w:num>
  <w:num w:numId="10">
    <w:abstractNumId w:val="0"/>
  </w:num>
  <w:num w:numId="11">
    <w:abstractNumId w:val="13"/>
  </w:num>
  <w:num w:numId="12">
    <w:abstractNumId w:val="16"/>
  </w:num>
  <w:num w:numId="13">
    <w:abstractNumId w:val="3"/>
  </w:num>
  <w:num w:numId="14">
    <w:abstractNumId w:val="14"/>
  </w:num>
  <w:num w:numId="15">
    <w:abstractNumId w:val="7"/>
  </w:num>
  <w:num w:numId="16">
    <w:abstractNumId w:val="11"/>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852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2023-10-27T14:43:40Z</dcterms:created>
  <dc:creator>user</dc:creator>
  <cp:lastModifiedBy>user</cp:lastModifiedBy>
  <dcterms:modified xsi:type="dcterms:W3CDTF">2023-10-27T14:44:24Z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E158D1ADF57549E89358FD8AD7063968_12</vt:lpwstr>
  </property>
</Properties>
</file>